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CCA01" w14:textId="6805B539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>PROJEKT UMOWY</w:t>
      </w:r>
      <w:r w:rsidR="00791161">
        <w:rPr>
          <w:rFonts w:ascii="Times New Roman" w:hAnsi="Times New Roman" w:cs="Times New Roman"/>
          <w:b/>
          <w:bCs/>
          <w:sz w:val="22"/>
        </w:rPr>
        <w:t xml:space="preserve"> – </w:t>
      </w:r>
      <w:proofErr w:type="spellStart"/>
      <w:r w:rsidR="00791161">
        <w:rPr>
          <w:rFonts w:ascii="Times New Roman" w:hAnsi="Times New Roman" w:cs="Times New Roman"/>
          <w:b/>
          <w:bCs/>
          <w:sz w:val="22"/>
        </w:rPr>
        <w:t>Załącznik</w:t>
      </w:r>
      <w:proofErr w:type="spellEnd"/>
      <w:r w:rsidR="00791161">
        <w:rPr>
          <w:rFonts w:ascii="Times New Roman" w:hAnsi="Times New Roman" w:cs="Times New Roman"/>
          <w:b/>
          <w:bCs/>
          <w:sz w:val="22"/>
        </w:rPr>
        <w:t xml:space="preserve"> nr 9</w:t>
      </w:r>
    </w:p>
    <w:p w14:paraId="75CE838B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świadczenie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szkoleniowych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warsztatowych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doradczych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mentoringowych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prowadzenia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konferencji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„Power Up!”</w:t>
      </w:r>
    </w:p>
    <w:p w14:paraId="7C7410B7" w14:textId="621D99A4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0BB23040" w14:textId="5FFA658D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zawarta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dniu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………………… r. w </w:t>
      </w:r>
      <w:proofErr w:type="spellStart"/>
      <w:r w:rsidRPr="00F66398">
        <w:rPr>
          <w:rFonts w:ascii="Times New Roman" w:hAnsi="Times New Roman" w:cs="Times New Roman"/>
          <w:sz w:val="22"/>
        </w:rPr>
        <w:t>Kietrzu</w:t>
      </w:r>
      <w:proofErr w:type="spellEnd"/>
      <w:r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pomiędzy</w:t>
      </w:r>
      <w:proofErr w:type="spellEnd"/>
      <w:r w:rsidRPr="00F66398">
        <w:rPr>
          <w:rFonts w:ascii="Times New Roman" w:hAnsi="Times New Roman" w:cs="Times New Roman"/>
          <w:sz w:val="22"/>
        </w:rPr>
        <w:t>:</w:t>
      </w:r>
    </w:p>
    <w:p w14:paraId="4DF1ACCA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Stowarzyszeniem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Lokalna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Grupa </w:t>
      </w:r>
      <w:proofErr w:type="spellStart"/>
      <w:r w:rsidRPr="00F66398">
        <w:rPr>
          <w:rFonts w:ascii="Times New Roman" w:hAnsi="Times New Roman" w:cs="Times New Roman"/>
          <w:sz w:val="22"/>
        </w:rPr>
        <w:t>Działania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Płaskowyż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Dobrej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Ziemi” z </w:t>
      </w:r>
      <w:proofErr w:type="spellStart"/>
      <w:r w:rsidRPr="00F66398">
        <w:rPr>
          <w:rFonts w:ascii="Times New Roman" w:hAnsi="Times New Roman" w:cs="Times New Roman"/>
          <w:sz w:val="22"/>
        </w:rPr>
        <w:t>siedzibą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ul. </w:t>
      </w:r>
      <w:proofErr w:type="spellStart"/>
      <w:r w:rsidRPr="00F66398">
        <w:rPr>
          <w:rFonts w:ascii="Times New Roman" w:hAnsi="Times New Roman" w:cs="Times New Roman"/>
          <w:sz w:val="22"/>
        </w:rPr>
        <w:t>Wojska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21, 48-130 </w:t>
      </w:r>
      <w:proofErr w:type="spellStart"/>
      <w:r w:rsidRPr="00F66398">
        <w:rPr>
          <w:rFonts w:ascii="Times New Roman" w:hAnsi="Times New Roman" w:cs="Times New Roman"/>
          <w:sz w:val="22"/>
        </w:rPr>
        <w:t>Kietrz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NIP: 7481538170, REGON: 160113119, KRS: 0000269783, </w:t>
      </w:r>
      <w:proofErr w:type="spellStart"/>
      <w:r w:rsidRPr="00F66398">
        <w:rPr>
          <w:rFonts w:ascii="Times New Roman" w:hAnsi="Times New Roman" w:cs="Times New Roman"/>
          <w:sz w:val="22"/>
        </w:rPr>
        <w:t>reprezentowanym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>:</w:t>
      </w:r>
    </w:p>
    <w:p w14:paraId="4B7E9B4C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>1) ………………………………………,</w:t>
      </w:r>
    </w:p>
    <w:p w14:paraId="53188B40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>2) ………………………………………,</w:t>
      </w:r>
    </w:p>
    <w:p w14:paraId="6FA2EB84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dalej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Zamawiającym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” </w:t>
      </w:r>
      <w:proofErr w:type="spellStart"/>
      <w:r w:rsidRPr="00F66398">
        <w:rPr>
          <w:rFonts w:ascii="Times New Roman" w:hAnsi="Times New Roman" w:cs="Times New Roman"/>
          <w:sz w:val="22"/>
        </w:rPr>
        <w:t>albo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Beneficjentem</w:t>
      </w:r>
      <w:proofErr w:type="spellEnd"/>
      <w:r w:rsidRPr="00F66398">
        <w:rPr>
          <w:rFonts w:ascii="Times New Roman" w:hAnsi="Times New Roman" w:cs="Times New Roman"/>
          <w:sz w:val="22"/>
        </w:rPr>
        <w:t>”,</w:t>
      </w:r>
    </w:p>
    <w:p w14:paraId="58321BEA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>a</w:t>
      </w:r>
    </w:p>
    <w:p w14:paraId="1565CEAE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…………………………………………………………………………………………………………………………, z </w:t>
      </w:r>
      <w:proofErr w:type="spellStart"/>
      <w:r w:rsidRPr="00F66398">
        <w:rPr>
          <w:rFonts w:ascii="Times New Roman" w:hAnsi="Times New Roman" w:cs="Times New Roman"/>
          <w:sz w:val="22"/>
        </w:rPr>
        <w:t>siedzibą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………………………………………, NIP: ………………………, REGON/KRS/CEIDG: ………………………, </w:t>
      </w:r>
      <w:proofErr w:type="spellStart"/>
      <w:r w:rsidRPr="00F66398">
        <w:rPr>
          <w:rFonts w:ascii="Times New Roman" w:hAnsi="Times New Roman" w:cs="Times New Roman"/>
          <w:sz w:val="22"/>
        </w:rPr>
        <w:t>reprezentowanym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>: ………………………………………,</w:t>
      </w:r>
    </w:p>
    <w:p w14:paraId="7DB6A78C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dalej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Wykonawcą</w:t>
      </w:r>
      <w:proofErr w:type="spellEnd"/>
      <w:r w:rsidRPr="00F66398">
        <w:rPr>
          <w:rFonts w:ascii="Times New Roman" w:hAnsi="Times New Roman" w:cs="Times New Roman"/>
          <w:sz w:val="22"/>
        </w:rPr>
        <w:t>”,</w:t>
      </w:r>
    </w:p>
    <w:p w14:paraId="6346AADB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łącznie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zwanymi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dalej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Stronami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”, a </w:t>
      </w:r>
      <w:proofErr w:type="spellStart"/>
      <w:r w:rsidRPr="00F66398">
        <w:rPr>
          <w:rFonts w:ascii="Times New Roman" w:hAnsi="Times New Roman" w:cs="Times New Roman"/>
          <w:sz w:val="22"/>
        </w:rPr>
        <w:t>każda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osobna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F66398">
        <w:rPr>
          <w:rFonts w:ascii="Times New Roman" w:hAnsi="Times New Roman" w:cs="Times New Roman"/>
          <w:sz w:val="22"/>
        </w:rPr>
        <w:t>Stroną</w:t>
      </w:r>
      <w:proofErr w:type="spellEnd"/>
      <w:r w:rsidRPr="00F66398">
        <w:rPr>
          <w:rFonts w:ascii="Times New Roman" w:hAnsi="Times New Roman" w:cs="Times New Roman"/>
          <w:sz w:val="22"/>
        </w:rPr>
        <w:t>”.</w:t>
      </w:r>
    </w:p>
    <w:p w14:paraId="16AB1E47" w14:textId="77777777" w:rsid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29157D49" w14:textId="3DB54B81" w:rsidR="00F66398" w:rsidRPr="009829F4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9829F4">
        <w:rPr>
          <w:rFonts w:ascii="Times New Roman" w:hAnsi="Times New Roman" w:cs="Times New Roman"/>
          <w:b/>
          <w:bCs/>
          <w:sz w:val="22"/>
        </w:rPr>
        <w:t xml:space="preserve">§ 1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Podstawa</w:t>
      </w:r>
      <w:proofErr w:type="spellEnd"/>
      <w:r w:rsidRPr="009829F4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zawarcia</w:t>
      </w:r>
      <w:proofErr w:type="spellEnd"/>
      <w:r w:rsidRPr="009829F4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umowy</w:t>
      </w:r>
      <w:proofErr w:type="spellEnd"/>
      <w:r w:rsidRPr="009829F4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9829F4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kontekst</w:t>
      </w:r>
      <w:proofErr w:type="spellEnd"/>
      <w:r w:rsidRPr="009829F4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b/>
          <w:bCs/>
          <w:sz w:val="22"/>
        </w:rPr>
        <w:t>projektu</w:t>
      </w:r>
      <w:proofErr w:type="spellEnd"/>
    </w:p>
    <w:p w14:paraId="784ED833" w14:textId="0C66D811" w:rsidR="00F66398" w:rsidRPr="009829F4" w:rsidRDefault="00F66398" w:rsidP="009829F4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bCs/>
          <w:sz w:val="22"/>
          <w:highlight w:val="magenta"/>
          <w:lang w:val="pl-PL"/>
        </w:rPr>
      </w:pPr>
      <w:proofErr w:type="spellStart"/>
      <w:r w:rsidRPr="009829F4">
        <w:rPr>
          <w:rFonts w:ascii="Times New Roman" w:hAnsi="Times New Roman" w:cs="Times New Roman"/>
          <w:sz w:val="22"/>
        </w:rPr>
        <w:t>Umowa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zostaje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zawarta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wyniku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przeprowadzenia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postępowania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Bazie </w:t>
      </w:r>
      <w:proofErr w:type="spellStart"/>
      <w:r w:rsidRPr="00F66398">
        <w:rPr>
          <w:rFonts w:ascii="Times New Roman" w:hAnsi="Times New Roman" w:cs="Times New Roman"/>
          <w:sz w:val="22"/>
        </w:rPr>
        <w:t>Konkurencyjności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nr </w:t>
      </w:r>
      <w:r w:rsidR="009829F4" w:rsidRPr="009829F4">
        <w:rPr>
          <w:rFonts w:ascii="Times New Roman" w:hAnsi="Times New Roman" w:cs="Times New Roman"/>
          <w:b/>
          <w:bCs/>
          <w:sz w:val="22"/>
          <w:lang w:val="pl-PL"/>
        </w:rPr>
        <w:t>2026-121324-277397</w:t>
      </w:r>
      <w:r w:rsidRPr="009829F4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9829F4">
        <w:rPr>
          <w:rFonts w:ascii="Times New Roman" w:hAnsi="Times New Roman" w:cs="Times New Roman"/>
          <w:sz w:val="22"/>
        </w:rPr>
        <w:t>prowadzonego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zgodnie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9829F4">
        <w:rPr>
          <w:rFonts w:ascii="Times New Roman" w:hAnsi="Times New Roman" w:cs="Times New Roman"/>
          <w:sz w:val="22"/>
        </w:rPr>
        <w:t>zasadą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konkurencyjności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określoną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9829F4">
        <w:rPr>
          <w:rFonts w:ascii="Times New Roman" w:hAnsi="Times New Roman" w:cs="Times New Roman"/>
          <w:sz w:val="22"/>
        </w:rPr>
        <w:t>Wytycznych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dotyczących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kwalifikowalności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wydatków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na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lata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2021-2027 </w:t>
      </w:r>
      <w:proofErr w:type="spellStart"/>
      <w:r w:rsidRPr="009829F4">
        <w:rPr>
          <w:rFonts w:ascii="Times New Roman" w:hAnsi="Times New Roman" w:cs="Times New Roman"/>
          <w:sz w:val="22"/>
        </w:rPr>
        <w:t>oraz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zgodnie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9829F4">
        <w:rPr>
          <w:rFonts w:ascii="Times New Roman" w:hAnsi="Times New Roman" w:cs="Times New Roman"/>
          <w:sz w:val="22"/>
        </w:rPr>
        <w:t>umową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9829F4">
        <w:rPr>
          <w:rFonts w:ascii="Times New Roman" w:hAnsi="Times New Roman" w:cs="Times New Roman"/>
          <w:sz w:val="22"/>
        </w:rPr>
        <w:t>dofinansowanie</w:t>
      </w:r>
      <w:proofErr w:type="spellEnd"/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829F4">
        <w:rPr>
          <w:rFonts w:ascii="Times New Roman" w:hAnsi="Times New Roman" w:cs="Times New Roman"/>
          <w:sz w:val="22"/>
        </w:rPr>
        <w:t>projektu</w:t>
      </w:r>
      <w:proofErr w:type="spellEnd"/>
      <w:r w:rsidRPr="009829F4">
        <w:rPr>
          <w:rFonts w:ascii="Times New Roman" w:hAnsi="Times New Roman" w:cs="Times New Roman"/>
          <w:sz w:val="22"/>
        </w:rPr>
        <w:t>.</w:t>
      </w:r>
    </w:p>
    <w:p w14:paraId="00A0D4DD" w14:textId="77777777" w:rsidR="00F66398" w:rsidRDefault="00F66398" w:rsidP="00F6639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Przedmiot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F66398">
        <w:rPr>
          <w:rFonts w:ascii="Times New Roman" w:hAnsi="Times New Roman" w:cs="Times New Roman"/>
          <w:sz w:val="22"/>
        </w:rPr>
        <w:t>realizowany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„Power Up! – </w:t>
      </w:r>
      <w:proofErr w:type="spellStart"/>
      <w:r w:rsidRPr="00F66398">
        <w:rPr>
          <w:rFonts w:ascii="Times New Roman" w:hAnsi="Times New Roman" w:cs="Times New Roman"/>
          <w:sz w:val="22"/>
        </w:rPr>
        <w:t>Stowarzyszenie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LGD »</w:t>
      </w:r>
      <w:proofErr w:type="spellStart"/>
      <w:r w:rsidRPr="00F66398">
        <w:rPr>
          <w:rFonts w:ascii="Times New Roman" w:hAnsi="Times New Roman" w:cs="Times New Roman"/>
          <w:sz w:val="22"/>
        </w:rPr>
        <w:t>Płaskowyż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Dobrej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Ziemi« </w:t>
      </w:r>
      <w:proofErr w:type="spellStart"/>
      <w:r w:rsidRPr="00F66398">
        <w:rPr>
          <w:rFonts w:ascii="Times New Roman" w:hAnsi="Times New Roman" w:cs="Times New Roman"/>
          <w:sz w:val="22"/>
        </w:rPr>
        <w:t>wzmacnia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ludzi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tworzy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przyszłość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”, nr </w:t>
      </w:r>
      <w:proofErr w:type="spellStart"/>
      <w:r w:rsidRPr="00F66398">
        <w:rPr>
          <w:rFonts w:ascii="Times New Roman" w:hAnsi="Times New Roman" w:cs="Times New Roman"/>
          <w:sz w:val="22"/>
        </w:rPr>
        <w:t>wniosku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FEOP.06.03-IZ.00-0004/25, </w:t>
      </w:r>
      <w:proofErr w:type="spellStart"/>
      <w:r w:rsidRPr="00F66398">
        <w:rPr>
          <w:rFonts w:ascii="Times New Roman" w:hAnsi="Times New Roman" w:cs="Times New Roman"/>
          <w:sz w:val="22"/>
        </w:rPr>
        <w:t>współfinansowanego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F66398">
        <w:rPr>
          <w:rFonts w:ascii="Times New Roman" w:hAnsi="Times New Roman" w:cs="Times New Roman"/>
          <w:sz w:val="22"/>
        </w:rPr>
        <w:t>środków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Europejskiego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Funduszu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Plus w </w:t>
      </w:r>
      <w:proofErr w:type="spellStart"/>
      <w:r w:rsidRPr="00F66398">
        <w:rPr>
          <w:rFonts w:ascii="Times New Roman" w:hAnsi="Times New Roman" w:cs="Times New Roman"/>
          <w:sz w:val="22"/>
        </w:rPr>
        <w:t>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programu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Fundusze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Europejskie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dla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Opolskiego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2021-2027, </w:t>
      </w:r>
      <w:proofErr w:type="spellStart"/>
      <w:r w:rsidRPr="00F66398">
        <w:rPr>
          <w:rFonts w:ascii="Times New Roman" w:hAnsi="Times New Roman" w:cs="Times New Roman"/>
          <w:sz w:val="22"/>
        </w:rPr>
        <w:t>Działanie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06.03 Budowanie </w:t>
      </w:r>
      <w:proofErr w:type="spellStart"/>
      <w:r w:rsidRPr="00F66398">
        <w:rPr>
          <w:rFonts w:ascii="Times New Roman" w:hAnsi="Times New Roman" w:cs="Times New Roman"/>
          <w:sz w:val="22"/>
        </w:rPr>
        <w:t>potencjału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partnerów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społeczeństwa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obywatelskiego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4058AF59" w14:textId="6AFD486D" w:rsidR="00F66398" w:rsidRDefault="00F66398" w:rsidP="00F6639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Projekt jest </w:t>
      </w:r>
      <w:proofErr w:type="spellStart"/>
      <w:r w:rsidRPr="00F66398">
        <w:rPr>
          <w:rFonts w:ascii="Times New Roman" w:hAnsi="Times New Roman" w:cs="Times New Roman"/>
          <w:sz w:val="22"/>
        </w:rPr>
        <w:t>skierowany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społeczeństwa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obywatelskiego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zaangażowanych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</w:t>
      </w:r>
      <w:r w:rsidR="00E60017"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działalność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obszarze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7 </w:t>
      </w:r>
      <w:proofErr w:type="spellStart"/>
      <w:r w:rsidRPr="00F66398">
        <w:rPr>
          <w:rFonts w:ascii="Times New Roman" w:hAnsi="Times New Roman" w:cs="Times New Roman"/>
          <w:sz w:val="22"/>
        </w:rPr>
        <w:t>gmin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: </w:t>
      </w:r>
      <w:proofErr w:type="spellStart"/>
      <w:r w:rsidRPr="00F66398">
        <w:rPr>
          <w:rFonts w:ascii="Times New Roman" w:hAnsi="Times New Roman" w:cs="Times New Roman"/>
          <w:sz w:val="22"/>
        </w:rPr>
        <w:t>Baborów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Branice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Głubczyce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Kietrz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Głogówek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Lubrza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r w:rsidR="00E60017">
        <w:rPr>
          <w:rFonts w:ascii="Times New Roman" w:hAnsi="Times New Roman" w:cs="Times New Roman"/>
          <w:sz w:val="22"/>
        </w:rPr>
        <w:t>I </w:t>
      </w:r>
      <w:proofErr w:type="spellStart"/>
      <w:r w:rsidRPr="00F66398">
        <w:rPr>
          <w:rFonts w:ascii="Times New Roman" w:hAnsi="Times New Roman" w:cs="Times New Roman"/>
          <w:sz w:val="22"/>
        </w:rPr>
        <w:t>Prudnik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556A64E7" w14:textId="03D3718A" w:rsidR="00F66398" w:rsidRDefault="00F66398" w:rsidP="00F6639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Projekt </w:t>
      </w:r>
      <w:proofErr w:type="spellStart"/>
      <w:r w:rsidRPr="00F66398">
        <w:rPr>
          <w:rFonts w:ascii="Times New Roman" w:hAnsi="Times New Roman" w:cs="Times New Roman"/>
          <w:sz w:val="22"/>
        </w:rPr>
        <w:t>obejmuje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10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społeczeństwa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obywatelskiego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100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z </w:t>
      </w:r>
      <w:proofErr w:type="spellStart"/>
      <w:r w:rsidRPr="00F66398">
        <w:rPr>
          <w:rFonts w:ascii="Times New Roman" w:hAnsi="Times New Roman" w:cs="Times New Roman"/>
          <w:sz w:val="22"/>
        </w:rPr>
        <w:t>założeniem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udziału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70 </w:t>
      </w:r>
      <w:proofErr w:type="spellStart"/>
      <w:r w:rsidRPr="00F66398">
        <w:rPr>
          <w:rFonts w:ascii="Times New Roman" w:hAnsi="Times New Roman" w:cs="Times New Roman"/>
          <w:sz w:val="22"/>
        </w:rPr>
        <w:t>kobiet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30 </w:t>
      </w:r>
      <w:proofErr w:type="spellStart"/>
      <w:r w:rsidRPr="00F66398">
        <w:rPr>
          <w:rFonts w:ascii="Times New Roman" w:hAnsi="Times New Roman" w:cs="Times New Roman"/>
          <w:sz w:val="22"/>
        </w:rPr>
        <w:t>mężczyzn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ostateczna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odbywa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</w:t>
      </w:r>
      <w:r w:rsidR="00E60017"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aktualnym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wnioskiem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F66398">
        <w:rPr>
          <w:rFonts w:ascii="Times New Roman" w:hAnsi="Times New Roman" w:cs="Times New Roman"/>
          <w:sz w:val="22"/>
        </w:rPr>
        <w:t>dofinansowanie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dokumentacją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rekrutacyjną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harmonogramem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73BA8B87" w14:textId="41E5E813" w:rsidR="000267DC" w:rsidRDefault="000267DC" w:rsidP="00F6639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0267DC">
        <w:rPr>
          <w:rFonts w:ascii="Times New Roman" w:hAnsi="Times New Roman" w:cs="Times New Roman"/>
          <w:sz w:val="22"/>
        </w:rPr>
        <w:t>Wykonawca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zobowiązuje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się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realizować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przedmiot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umowy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przy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udziale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osób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posiadających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kwalifikacje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0267DC">
        <w:rPr>
          <w:rFonts w:ascii="Times New Roman" w:hAnsi="Times New Roman" w:cs="Times New Roman"/>
          <w:sz w:val="22"/>
        </w:rPr>
        <w:t>doświadczenie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kompetencje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niezbędne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0267DC">
        <w:rPr>
          <w:rFonts w:ascii="Times New Roman" w:hAnsi="Times New Roman" w:cs="Times New Roman"/>
          <w:sz w:val="22"/>
        </w:rPr>
        <w:t>prawidłowego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wykonania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danej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części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umowy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. </w:t>
      </w:r>
      <w:proofErr w:type="spellStart"/>
      <w:r w:rsidRPr="000267DC">
        <w:rPr>
          <w:rFonts w:ascii="Times New Roman" w:hAnsi="Times New Roman" w:cs="Times New Roman"/>
          <w:sz w:val="22"/>
        </w:rPr>
        <w:t>Wykonawca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ponosi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pełną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odpowiedzialność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0267DC">
        <w:rPr>
          <w:rFonts w:ascii="Times New Roman" w:hAnsi="Times New Roman" w:cs="Times New Roman"/>
          <w:sz w:val="22"/>
        </w:rPr>
        <w:t>działania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zaniechania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osób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0267DC">
        <w:rPr>
          <w:rFonts w:ascii="Times New Roman" w:hAnsi="Times New Roman" w:cs="Times New Roman"/>
          <w:sz w:val="22"/>
        </w:rPr>
        <w:t>którymi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posługuje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się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przy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realizacji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umowy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, jak za </w:t>
      </w:r>
      <w:proofErr w:type="spellStart"/>
      <w:r w:rsidRPr="000267DC">
        <w:rPr>
          <w:rFonts w:ascii="Times New Roman" w:hAnsi="Times New Roman" w:cs="Times New Roman"/>
          <w:sz w:val="22"/>
        </w:rPr>
        <w:t>działania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i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zaniechania</w:t>
      </w:r>
      <w:proofErr w:type="spellEnd"/>
      <w:r w:rsidRPr="000267DC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0267DC">
        <w:rPr>
          <w:rFonts w:ascii="Times New Roman" w:hAnsi="Times New Roman" w:cs="Times New Roman"/>
          <w:sz w:val="22"/>
        </w:rPr>
        <w:t>własne</w:t>
      </w:r>
      <w:proofErr w:type="spellEnd"/>
      <w:r w:rsidRPr="000267DC">
        <w:rPr>
          <w:rFonts w:ascii="Times New Roman" w:hAnsi="Times New Roman" w:cs="Times New Roman"/>
          <w:sz w:val="22"/>
        </w:rPr>
        <w:t>.</w:t>
      </w:r>
    </w:p>
    <w:p w14:paraId="11E83678" w14:textId="77777777" w:rsid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22FAB7F4" w14:textId="147E6772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2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Definicje</w:t>
      </w:r>
      <w:proofErr w:type="spellEnd"/>
    </w:p>
    <w:p w14:paraId="076FD47A" w14:textId="77777777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Projekt – </w:t>
      </w:r>
      <w:proofErr w:type="spellStart"/>
      <w:r w:rsidRPr="00F66398">
        <w:rPr>
          <w:rFonts w:ascii="Times New Roman" w:hAnsi="Times New Roman" w:cs="Times New Roman"/>
          <w:sz w:val="22"/>
        </w:rPr>
        <w:t>projekt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„Power Up! – </w:t>
      </w:r>
      <w:proofErr w:type="spellStart"/>
      <w:r w:rsidRPr="00F66398">
        <w:rPr>
          <w:rFonts w:ascii="Times New Roman" w:hAnsi="Times New Roman" w:cs="Times New Roman"/>
          <w:sz w:val="22"/>
        </w:rPr>
        <w:t>Stowarzyszenie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LGD »</w:t>
      </w:r>
      <w:proofErr w:type="spellStart"/>
      <w:r w:rsidRPr="00F66398">
        <w:rPr>
          <w:rFonts w:ascii="Times New Roman" w:hAnsi="Times New Roman" w:cs="Times New Roman"/>
          <w:sz w:val="22"/>
        </w:rPr>
        <w:t>Płaskowyż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Dobrej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Ziemi« </w:t>
      </w:r>
      <w:proofErr w:type="spellStart"/>
      <w:r w:rsidRPr="00F66398">
        <w:rPr>
          <w:rFonts w:ascii="Times New Roman" w:hAnsi="Times New Roman" w:cs="Times New Roman"/>
          <w:sz w:val="22"/>
        </w:rPr>
        <w:t>wzmacnia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ludzi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tworzy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przyszłość</w:t>
      </w:r>
      <w:proofErr w:type="spellEnd"/>
      <w:r w:rsidRPr="00F66398">
        <w:rPr>
          <w:rFonts w:ascii="Times New Roman" w:hAnsi="Times New Roman" w:cs="Times New Roman"/>
          <w:sz w:val="22"/>
        </w:rPr>
        <w:t>”.</w:t>
      </w:r>
    </w:p>
    <w:p w14:paraId="6836EEB6" w14:textId="77777777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BK – Baza </w:t>
      </w:r>
      <w:proofErr w:type="spellStart"/>
      <w:r w:rsidRPr="00F66398">
        <w:rPr>
          <w:rFonts w:ascii="Times New Roman" w:hAnsi="Times New Roman" w:cs="Times New Roman"/>
          <w:sz w:val="22"/>
        </w:rPr>
        <w:t>Konkurencyjności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za </w:t>
      </w:r>
      <w:proofErr w:type="spellStart"/>
      <w:r w:rsidRPr="00F66398">
        <w:rPr>
          <w:rFonts w:ascii="Times New Roman" w:hAnsi="Times New Roman" w:cs="Times New Roman"/>
          <w:sz w:val="22"/>
        </w:rPr>
        <w:t>pośrednictwem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której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przeprowadzono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postępowanie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1E70A445" w14:textId="567138F4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lastRenderedPageBreak/>
        <w:t>Uczestnicy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– </w:t>
      </w:r>
      <w:proofErr w:type="spellStart"/>
      <w:r w:rsidRPr="00F66398">
        <w:rPr>
          <w:rFonts w:ascii="Times New Roman" w:hAnsi="Times New Roman" w:cs="Times New Roman"/>
          <w:sz w:val="22"/>
        </w:rPr>
        <w:t>osoby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zakwalifikowane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F66398">
        <w:rPr>
          <w:rFonts w:ascii="Times New Roman" w:hAnsi="Times New Roman" w:cs="Times New Roman"/>
          <w:sz w:val="22"/>
        </w:rPr>
        <w:t>udziału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projekcie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regulaminem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rekrutacji</w:t>
      </w:r>
      <w:proofErr w:type="spellEnd"/>
      <w:r w:rsidRPr="00F66398">
        <w:rPr>
          <w:rFonts w:ascii="Times New Roman" w:hAnsi="Times New Roman" w:cs="Times New Roman"/>
          <w:sz w:val="22"/>
        </w:rPr>
        <w:t>, w</w:t>
      </w:r>
      <w:r w:rsidR="00E60017"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szczególności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członkowie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pracownicy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wolontariusze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liderzy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przedstawiciele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osoby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aktywnie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działające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społecznie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625AB0F9" w14:textId="10398CC8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Organizacje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/NGO – </w:t>
      </w:r>
      <w:proofErr w:type="spellStart"/>
      <w:r w:rsidRPr="00F66398">
        <w:rPr>
          <w:rFonts w:ascii="Times New Roman" w:hAnsi="Times New Roman" w:cs="Times New Roman"/>
          <w:sz w:val="22"/>
        </w:rPr>
        <w:t>organizacje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społeczeństwa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obywatelskiego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objęte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F66398">
        <w:rPr>
          <w:rFonts w:ascii="Times New Roman" w:hAnsi="Times New Roman" w:cs="Times New Roman"/>
          <w:sz w:val="22"/>
        </w:rPr>
        <w:t>tym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</w:t>
      </w:r>
      <w:r w:rsidR="00E60017"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szczególności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stowarzyszenia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fundacje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koła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gospodyń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wiejskich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OSP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podmioty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działające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obszarze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LGD,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wnioskiem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F66398">
        <w:rPr>
          <w:rFonts w:ascii="Times New Roman" w:hAnsi="Times New Roman" w:cs="Times New Roman"/>
          <w:sz w:val="22"/>
        </w:rPr>
        <w:t>dofinansowanie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4C442C5A" w14:textId="77777777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MINGO! – </w:t>
      </w:r>
      <w:proofErr w:type="spellStart"/>
      <w:r w:rsidRPr="00F66398">
        <w:rPr>
          <w:rFonts w:ascii="Times New Roman" w:hAnsi="Times New Roman" w:cs="Times New Roman"/>
          <w:sz w:val="22"/>
        </w:rPr>
        <w:t>Mobilny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Inkubator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NGO, </w:t>
      </w:r>
      <w:proofErr w:type="spellStart"/>
      <w:r w:rsidRPr="00F66398">
        <w:rPr>
          <w:rFonts w:ascii="Times New Roman" w:hAnsi="Times New Roman" w:cs="Times New Roman"/>
          <w:sz w:val="22"/>
        </w:rPr>
        <w:t>rozumiany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jako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mobilna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formuła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szkoleniowego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warsztatowego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doradczego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mentoringowego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dla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NGO.</w:t>
      </w:r>
    </w:p>
    <w:p w14:paraId="6E66681C" w14:textId="77777777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Usługa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– </w:t>
      </w:r>
      <w:proofErr w:type="spellStart"/>
      <w:r w:rsidRPr="00F66398">
        <w:rPr>
          <w:rFonts w:ascii="Times New Roman" w:hAnsi="Times New Roman" w:cs="Times New Roman"/>
          <w:sz w:val="22"/>
        </w:rPr>
        <w:t>świadczenia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objęte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częścią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zamówienia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ofertą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zapytaniem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ofertowym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umową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załącznikami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69B4FE31" w14:textId="7AF9054A" w:rsidR="00F66398" w:rsidRPr="00F66398" w:rsidRDefault="00F66398" w:rsidP="00F66398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Godzina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– </w:t>
      </w:r>
      <w:proofErr w:type="spellStart"/>
      <w:r w:rsidRPr="00F66398">
        <w:rPr>
          <w:rFonts w:ascii="Times New Roman" w:hAnsi="Times New Roman" w:cs="Times New Roman"/>
          <w:sz w:val="22"/>
        </w:rPr>
        <w:t>godzina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zegarowa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albo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dydaktyczna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zapytaniem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ofertowym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; </w:t>
      </w:r>
      <w:proofErr w:type="spellStart"/>
      <w:r w:rsidRPr="00F66398">
        <w:rPr>
          <w:rFonts w:ascii="Times New Roman" w:hAnsi="Times New Roman" w:cs="Times New Roman"/>
          <w:sz w:val="22"/>
        </w:rPr>
        <w:t>jeżeli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zapytanie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stanowi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inaczej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godzinę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rozumie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45 </w:t>
      </w:r>
      <w:proofErr w:type="spellStart"/>
      <w:r w:rsidRPr="00F66398">
        <w:rPr>
          <w:rFonts w:ascii="Times New Roman" w:hAnsi="Times New Roman" w:cs="Times New Roman"/>
          <w:sz w:val="22"/>
        </w:rPr>
        <w:t>minut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zajęć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przerwę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organizacyjną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wynikającą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</w:t>
      </w:r>
      <w:r w:rsidR="00E60017"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harmonogramu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03EC275C" w14:textId="77777777" w:rsid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5F88A019" w14:textId="3842ED16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3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Przedmiot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umowy</w:t>
      </w:r>
      <w:proofErr w:type="spellEnd"/>
    </w:p>
    <w:p w14:paraId="1772DA6B" w14:textId="0D5E8620" w:rsidR="00F66398" w:rsidRPr="00F66398" w:rsidRDefault="00F66398" w:rsidP="00F66398">
      <w:pPr>
        <w:pStyle w:val="Akapitzlist"/>
        <w:numPr>
          <w:ilvl w:val="0"/>
          <w:numId w:val="12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Przedmiotem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F66398">
        <w:rPr>
          <w:rFonts w:ascii="Times New Roman" w:hAnsi="Times New Roman" w:cs="Times New Roman"/>
          <w:sz w:val="22"/>
        </w:rPr>
        <w:t>świadczenie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szkoleniowych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warsztatowych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doradczych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mentoringowych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prowadzenia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konferencji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Zadania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nr 3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>, w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częściach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które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złożył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które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zostały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mu </w:t>
      </w:r>
      <w:proofErr w:type="spellStart"/>
      <w:r w:rsidRPr="00F66398">
        <w:rPr>
          <w:rFonts w:ascii="Times New Roman" w:hAnsi="Times New Roman" w:cs="Times New Roman"/>
          <w:sz w:val="22"/>
        </w:rPr>
        <w:t>udzielone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2C31ED99" w14:textId="3E4CE7DC" w:rsidR="00F66398" w:rsidRPr="00F66398" w:rsidRDefault="00F66398" w:rsidP="00F66398">
      <w:pPr>
        <w:pStyle w:val="Akapitzlist"/>
        <w:numPr>
          <w:ilvl w:val="0"/>
          <w:numId w:val="1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Umowa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obejmuje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następujące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części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zamówienia</w:t>
      </w:r>
      <w:proofErr w:type="spellEnd"/>
      <w:r w:rsidR="00E60017">
        <w:rPr>
          <w:rFonts w:ascii="Times New Roman" w:hAnsi="Times New Roman" w:cs="Times New Roman"/>
          <w:sz w:val="22"/>
        </w:rPr>
        <w:t>*</w:t>
      </w:r>
      <w:r w:rsidRPr="00F66398">
        <w:rPr>
          <w:rFonts w:ascii="Times New Roman" w:hAnsi="Times New Roman" w:cs="Times New Roman"/>
          <w:sz w:val="22"/>
        </w:rPr>
        <w:t>:</w:t>
      </w:r>
    </w:p>
    <w:p w14:paraId="28A742D9" w14:textId="41FEDCF0" w:rsidR="00F66398" w:rsidRPr="00F66398" w:rsidRDefault="00F66398" w:rsidP="00F66398">
      <w:pPr>
        <w:pStyle w:val="Akapitzlist"/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Część</w:t>
      </w:r>
      <w:proofErr w:type="spellEnd"/>
      <w:r>
        <w:rPr>
          <w:rFonts w:ascii="Times New Roman" w:hAnsi="Times New Roman" w:cs="Times New Roman"/>
          <w:sz w:val="22"/>
        </w:rPr>
        <w:t xml:space="preserve"> 1 </w:t>
      </w:r>
      <w:proofErr w:type="spellStart"/>
      <w:r w:rsidRPr="00F66398">
        <w:rPr>
          <w:rFonts w:ascii="Times New Roman" w:hAnsi="Times New Roman" w:cs="Times New Roman"/>
          <w:sz w:val="22"/>
        </w:rPr>
        <w:t>Szkolenia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stacjonarn</w:t>
      </w:r>
      <w:r>
        <w:rPr>
          <w:rFonts w:ascii="Times New Roman" w:hAnsi="Times New Roman" w:cs="Times New Roman"/>
          <w:sz w:val="22"/>
        </w:rPr>
        <w:t>e</w:t>
      </w:r>
      <w:proofErr w:type="spellEnd"/>
      <w:r>
        <w:rPr>
          <w:rFonts w:ascii="Times New Roman" w:hAnsi="Times New Roman" w:cs="Times New Roman"/>
          <w:sz w:val="22"/>
        </w:rPr>
        <w:t xml:space="preserve">: </w:t>
      </w:r>
      <w:r w:rsidRPr="00F66398">
        <w:rPr>
          <w:rFonts w:ascii="Times New Roman" w:hAnsi="Times New Roman" w:cs="Times New Roman"/>
          <w:sz w:val="22"/>
        </w:rPr>
        <w:t xml:space="preserve">160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; 2 </w:t>
      </w:r>
      <w:proofErr w:type="spellStart"/>
      <w:r w:rsidRPr="00F66398">
        <w:rPr>
          <w:rFonts w:ascii="Times New Roman" w:hAnsi="Times New Roman" w:cs="Times New Roman"/>
          <w:sz w:val="22"/>
        </w:rPr>
        <w:t>szkoleniowców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80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>
        <w:rPr>
          <w:rFonts w:ascii="Times New Roman" w:hAnsi="Times New Roman" w:cs="Times New Roman"/>
          <w:sz w:val="22"/>
        </w:rPr>
        <w:t>.</w:t>
      </w:r>
    </w:p>
    <w:p w14:paraId="33BC4950" w14:textId="718B21EA" w:rsidR="00F66398" w:rsidRPr="00F66398" w:rsidRDefault="00F66398" w:rsidP="00F66398">
      <w:pPr>
        <w:pStyle w:val="Akapitzlist"/>
        <w:spacing w:after="0"/>
        <w:rPr>
          <w:rFonts w:ascii="Times New Roman" w:hAnsi="Times New Roman" w:cs="Times New Roman"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t>Część</w:t>
      </w:r>
      <w:proofErr w:type="spellEnd"/>
      <w:r>
        <w:rPr>
          <w:rFonts w:ascii="Times New Roman" w:hAnsi="Times New Roman" w:cs="Times New Roman"/>
          <w:sz w:val="22"/>
        </w:rPr>
        <w:t xml:space="preserve"> 2 </w:t>
      </w:r>
      <w:proofErr w:type="spellStart"/>
      <w:r w:rsidRPr="00F66398">
        <w:rPr>
          <w:rFonts w:ascii="Times New Roman" w:hAnsi="Times New Roman" w:cs="Times New Roman"/>
          <w:sz w:val="22"/>
        </w:rPr>
        <w:t>Szkolenia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</w:t>
      </w:r>
      <w:r>
        <w:rPr>
          <w:rFonts w:ascii="Times New Roman" w:hAnsi="Times New Roman" w:cs="Times New Roman"/>
          <w:sz w:val="22"/>
        </w:rPr>
        <w:t xml:space="preserve">: </w:t>
      </w:r>
      <w:r w:rsidRPr="00F66398">
        <w:rPr>
          <w:rFonts w:ascii="Times New Roman" w:hAnsi="Times New Roman" w:cs="Times New Roman"/>
          <w:sz w:val="22"/>
        </w:rPr>
        <w:t xml:space="preserve">40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objętych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szkoleniami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online/</w:t>
      </w:r>
      <w:proofErr w:type="spellStart"/>
      <w:r w:rsidRPr="00F66398">
        <w:rPr>
          <w:rFonts w:ascii="Times New Roman" w:hAnsi="Times New Roman" w:cs="Times New Roman"/>
          <w:sz w:val="22"/>
        </w:rPr>
        <w:t>webinaram</w:t>
      </w:r>
      <w:r>
        <w:rPr>
          <w:rFonts w:ascii="Times New Roman" w:hAnsi="Times New Roman" w:cs="Times New Roman"/>
          <w:sz w:val="22"/>
        </w:rPr>
        <w:t>i</w:t>
      </w:r>
      <w:proofErr w:type="spellEnd"/>
    </w:p>
    <w:p w14:paraId="59554AAB" w14:textId="26FB94D0" w:rsidR="00F66398" w:rsidRPr="00F66398" w:rsidRDefault="00F66398" w:rsidP="00F66398">
      <w:pPr>
        <w:pStyle w:val="Akapitzlist"/>
        <w:spacing w:after="0"/>
        <w:rPr>
          <w:rFonts w:ascii="Times New Roman" w:hAnsi="Times New Roman" w:cs="Times New Roman"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t>Część</w:t>
      </w:r>
      <w:proofErr w:type="spellEnd"/>
      <w:r>
        <w:rPr>
          <w:rFonts w:ascii="Times New Roman" w:hAnsi="Times New Roman" w:cs="Times New Roman"/>
          <w:sz w:val="22"/>
        </w:rPr>
        <w:t xml:space="preserve"> 3 </w:t>
      </w:r>
      <w:proofErr w:type="spellStart"/>
      <w:r w:rsidRPr="00F66398">
        <w:rPr>
          <w:rFonts w:ascii="Times New Roman" w:hAnsi="Times New Roman" w:cs="Times New Roman"/>
          <w:sz w:val="22"/>
        </w:rPr>
        <w:t>Warsztaty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doradztwem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ekspercki</w:t>
      </w:r>
      <w:r>
        <w:rPr>
          <w:rFonts w:ascii="Times New Roman" w:hAnsi="Times New Roman" w:cs="Times New Roman"/>
          <w:sz w:val="22"/>
        </w:rPr>
        <w:t>ch</w:t>
      </w:r>
      <w:proofErr w:type="spellEnd"/>
      <w:r>
        <w:rPr>
          <w:rFonts w:ascii="Times New Roman" w:hAnsi="Times New Roman" w:cs="Times New Roman"/>
          <w:sz w:val="22"/>
        </w:rPr>
        <w:t xml:space="preserve">: </w:t>
      </w:r>
      <w:r w:rsidRPr="00F66398">
        <w:rPr>
          <w:rFonts w:ascii="Times New Roman" w:hAnsi="Times New Roman" w:cs="Times New Roman"/>
          <w:sz w:val="22"/>
        </w:rPr>
        <w:t xml:space="preserve">100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eksperckich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; 2 </w:t>
      </w:r>
      <w:proofErr w:type="spellStart"/>
      <w:r w:rsidRPr="00F66398">
        <w:rPr>
          <w:rFonts w:ascii="Times New Roman" w:hAnsi="Times New Roman" w:cs="Times New Roman"/>
          <w:sz w:val="22"/>
        </w:rPr>
        <w:t>prowadzących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50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</w:p>
    <w:p w14:paraId="381E5C56" w14:textId="1C9362FA" w:rsidR="00F66398" w:rsidRPr="00F66398" w:rsidRDefault="00F66398" w:rsidP="00F66398">
      <w:pPr>
        <w:pStyle w:val="Akapitzlist"/>
        <w:spacing w:after="0"/>
        <w:rPr>
          <w:rFonts w:ascii="Times New Roman" w:hAnsi="Times New Roman" w:cs="Times New Roman"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t>Część</w:t>
      </w:r>
      <w:proofErr w:type="spellEnd"/>
      <w:r>
        <w:rPr>
          <w:rFonts w:ascii="Times New Roman" w:hAnsi="Times New Roman" w:cs="Times New Roman"/>
          <w:sz w:val="22"/>
        </w:rPr>
        <w:t xml:space="preserve"> 4 </w:t>
      </w:r>
      <w:r w:rsidRPr="00F66398">
        <w:rPr>
          <w:rFonts w:ascii="Times New Roman" w:hAnsi="Times New Roman" w:cs="Times New Roman"/>
          <w:sz w:val="22"/>
        </w:rPr>
        <w:t>Mentoring</w:t>
      </w:r>
      <w:r>
        <w:rPr>
          <w:rFonts w:ascii="Times New Roman" w:hAnsi="Times New Roman" w:cs="Times New Roman"/>
          <w:sz w:val="22"/>
        </w:rPr>
        <w:t xml:space="preserve"> </w:t>
      </w:r>
      <w:r w:rsidRPr="00F66398">
        <w:rPr>
          <w:rFonts w:ascii="Times New Roman" w:hAnsi="Times New Roman" w:cs="Times New Roman"/>
          <w:sz w:val="22"/>
        </w:rPr>
        <w:t xml:space="preserve">40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F66398">
        <w:rPr>
          <w:rFonts w:ascii="Times New Roman" w:hAnsi="Times New Roman" w:cs="Times New Roman"/>
          <w:sz w:val="22"/>
        </w:rPr>
        <w:t>tym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konsultacji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terenowych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</w:t>
      </w:r>
    </w:p>
    <w:p w14:paraId="7FC91D64" w14:textId="4798CF3D" w:rsidR="00F66398" w:rsidRPr="00F66398" w:rsidRDefault="00F66398" w:rsidP="00F66398">
      <w:pPr>
        <w:pStyle w:val="Akapitzlist"/>
        <w:spacing w:after="0"/>
        <w:rPr>
          <w:rFonts w:ascii="Times New Roman" w:hAnsi="Times New Roman" w:cs="Times New Roman"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t>Część</w:t>
      </w:r>
      <w:proofErr w:type="spellEnd"/>
      <w:r>
        <w:rPr>
          <w:rFonts w:ascii="Times New Roman" w:hAnsi="Times New Roman" w:cs="Times New Roman"/>
          <w:sz w:val="22"/>
        </w:rPr>
        <w:t xml:space="preserve"> 5 </w:t>
      </w:r>
      <w:proofErr w:type="spellStart"/>
      <w:r w:rsidRPr="00F66398">
        <w:rPr>
          <w:rFonts w:ascii="Times New Roman" w:hAnsi="Times New Roman" w:cs="Times New Roman"/>
          <w:sz w:val="22"/>
        </w:rPr>
        <w:t>Prowadzenie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konferencji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paneli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warsztatowych</w:t>
      </w:r>
      <w:proofErr w:type="spellEnd"/>
      <w:r w:rsidRPr="00F66398">
        <w:rPr>
          <w:rFonts w:ascii="Times New Roman" w:hAnsi="Times New Roman" w:cs="Times New Roman"/>
          <w:sz w:val="22"/>
        </w:rPr>
        <w:tab/>
        <w:t xml:space="preserve">6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>/</w:t>
      </w:r>
      <w:proofErr w:type="spellStart"/>
      <w:r w:rsidRPr="00F66398">
        <w:rPr>
          <w:rFonts w:ascii="Times New Roman" w:hAnsi="Times New Roman" w:cs="Times New Roman"/>
          <w:sz w:val="22"/>
        </w:rPr>
        <w:t>funkcji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eksperckich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lub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moderatorskich</w:t>
      </w:r>
      <w:proofErr w:type="spellEnd"/>
    </w:p>
    <w:p w14:paraId="0ADCC892" w14:textId="77777777" w:rsidR="00F66398" w:rsidRPr="00F66398" w:rsidRDefault="00F66398" w:rsidP="00F66398">
      <w:pPr>
        <w:pStyle w:val="Akapitzlist"/>
        <w:numPr>
          <w:ilvl w:val="0"/>
          <w:numId w:val="12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F66398">
        <w:rPr>
          <w:rFonts w:ascii="Times New Roman" w:hAnsi="Times New Roman" w:cs="Times New Roman"/>
          <w:sz w:val="22"/>
        </w:rPr>
        <w:t>przypadku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zawarcia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tylko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wybrane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części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zamówienia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postanowienia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dotyczące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pozostałych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części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stosuje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wyłącznie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pomocniczo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F66398">
        <w:rPr>
          <w:rFonts w:ascii="Times New Roman" w:hAnsi="Times New Roman" w:cs="Times New Roman"/>
          <w:sz w:val="22"/>
        </w:rPr>
        <w:t>ile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sprzeczne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zakresem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Wykonawcy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64EE4A80" w14:textId="77777777" w:rsidR="00F66398" w:rsidRDefault="00F66398" w:rsidP="00F66398">
      <w:pPr>
        <w:spacing w:after="0"/>
        <w:rPr>
          <w:rFonts w:ascii="Times New Roman" w:hAnsi="Times New Roman" w:cs="Times New Roman"/>
          <w:b/>
          <w:bCs/>
          <w:sz w:val="22"/>
        </w:rPr>
      </w:pPr>
    </w:p>
    <w:p w14:paraId="5ABFE20F" w14:textId="2D44822E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4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Zakres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merytoryczny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usług</w:t>
      </w:r>
      <w:proofErr w:type="spellEnd"/>
    </w:p>
    <w:p w14:paraId="0E504473" w14:textId="77777777" w:rsidR="00F66398" w:rsidRPr="00F66398" w:rsidRDefault="00F66398" w:rsidP="00F66398">
      <w:pPr>
        <w:pStyle w:val="Akapitzlist"/>
        <w:numPr>
          <w:ilvl w:val="0"/>
          <w:numId w:val="1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Zakres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merytoryczny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musi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pozostawać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celem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którym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F66398">
        <w:rPr>
          <w:rFonts w:ascii="Times New Roman" w:hAnsi="Times New Roman" w:cs="Times New Roman"/>
          <w:sz w:val="22"/>
        </w:rPr>
        <w:t>wzmocnienie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potencjału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społeczeństwa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obywatelskiego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LGD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rozwój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kompetencji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profesjonalizację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działań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NGO, </w:t>
      </w:r>
      <w:proofErr w:type="spellStart"/>
      <w:r w:rsidRPr="00F66398">
        <w:rPr>
          <w:rFonts w:ascii="Times New Roman" w:hAnsi="Times New Roman" w:cs="Times New Roman"/>
          <w:sz w:val="22"/>
        </w:rPr>
        <w:t>wzrost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aktywności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wdrażanie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innowacyjnych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narzędzi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zarządzania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współpracy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385EB1F1" w14:textId="77777777" w:rsidR="00F66398" w:rsidRPr="00F66398" w:rsidRDefault="00F66398" w:rsidP="00F66398">
      <w:pPr>
        <w:pStyle w:val="Akapitzlist"/>
        <w:numPr>
          <w:ilvl w:val="0"/>
          <w:numId w:val="1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zobowiązuje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realizować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szczególności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następujących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obszarach</w:t>
      </w:r>
      <w:proofErr w:type="spellEnd"/>
      <w:r w:rsidRPr="00F66398">
        <w:rPr>
          <w:rFonts w:ascii="Times New Roman" w:hAnsi="Times New Roman" w:cs="Times New Roman"/>
          <w:sz w:val="22"/>
        </w:rPr>
        <w:t>:</w:t>
      </w:r>
    </w:p>
    <w:p w14:paraId="23DD2CF0" w14:textId="0FA9A5E6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strategie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fundraisingowe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pozyskiwanie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środków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zewnętrznych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</w:t>
      </w:r>
    </w:p>
    <w:p w14:paraId="7711CA7A" w14:textId="23117EBD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zarządzanie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pozarządową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zarządzanie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społecznymi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przywództwo</w:t>
      </w:r>
      <w:proofErr w:type="spellEnd"/>
    </w:p>
    <w:p w14:paraId="00919B9E" w14:textId="3302D5EE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rzecznictwo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reprezentowanie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interesów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współpraca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międzysektorowa</w:t>
      </w:r>
      <w:proofErr w:type="spellEnd"/>
    </w:p>
    <w:p w14:paraId="6D0BA216" w14:textId="0B433E73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komunikacja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promocja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budowanie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wizerunku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współpraca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mediami</w:t>
      </w:r>
      <w:proofErr w:type="spellEnd"/>
    </w:p>
    <w:p w14:paraId="72560DD7" w14:textId="59FD1B8F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digitalizacja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działań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NGO, </w:t>
      </w:r>
      <w:proofErr w:type="spellStart"/>
      <w:r w:rsidRPr="00F66398">
        <w:rPr>
          <w:rFonts w:ascii="Times New Roman" w:hAnsi="Times New Roman" w:cs="Times New Roman"/>
          <w:sz w:val="22"/>
        </w:rPr>
        <w:t>rozwój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kompetencji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cyfrowych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automatyzacja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pracy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narzędzia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</w:t>
      </w:r>
    </w:p>
    <w:p w14:paraId="6A5DF367" w14:textId="54CBF2DB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zarządzanie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finansami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optymalizacja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działań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usprawnianie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procedur</w:t>
      </w:r>
      <w:proofErr w:type="spellEnd"/>
    </w:p>
    <w:p w14:paraId="314FB1D3" w14:textId="19C8544B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opracowywanie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strategii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rozwoju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rekomendacji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narzędzi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wdrożeniowych</w:t>
      </w:r>
      <w:proofErr w:type="spellEnd"/>
    </w:p>
    <w:p w14:paraId="5965CBB6" w14:textId="6A58B5FD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integracja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sektora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NGO, networking, </w:t>
      </w:r>
      <w:proofErr w:type="spellStart"/>
      <w:r w:rsidRPr="00F66398">
        <w:rPr>
          <w:rFonts w:ascii="Times New Roman" w:hAnsi="Times New Roman" w:cs="Times New Roman"/>
          <w:sz w:val="22"/>
        </w:rPr>
        <w:t>wymiana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doświadczeń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budowanie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partnerstw</w:t>
      </w:r>
      <w:proofErr w:type="spellEnd"/>
    </w:p>
    <w:p w14:paraId="3144D9B6" w14:textId="283F55D6" w:rsidR="00F66398" w:rsidRPr="00F66398" w:rsidRDefault="00F66398" w:rsidP="00F66398">
      <w:pPr>
        <w:pStyle w:val="Akapitzlist"/>
        <w:numPr>
          <w:ilvl w:val="1"/>
          <w:numId w:val="14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lastRenderedPageBreak/>
        <w:t>dostępność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równe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traktowanie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włączanie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niepełnosprawnościami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przeciwdziałanie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wykluczeniu</w:t>
      </w:r>
      <w:proofErr w:type="spellEnd"/>
    </w:p>
    <w:p w14:paraId="3960F7BB" w14:textId="77777777" w:rsidR="00F66398" w:rsidRPr="00F66398" w:rsidRDefault="00F66398" w:rsidP="00F66398">
      <w:pPr>
        <w:pStyle w:val="Akapitzlist"/>
        <w:numPr>
          <w:ilvl w:val="0"/>
          <w:numId w:val="1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Zakres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tematyczny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może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zostać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doprecyzowany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Zamawiającego w </w:t>
      </w:r>
      <w:proofErr w:type="spellStart"/>
      <w:r w:rsidRPr="00F66398">
        <w:rPr>
          <w:rFonts w:ascii="Times New Roman" w:hAnsi="Times New Roman" w:cs="Times New Roman"/>
          <w:sz w:val="22"/>
        </w:rPr>
        <w:t>harmonogramach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programach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zajęć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zamówieniach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cząstkowych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lub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uzgodnieniach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roboczych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pod </w:t>
      </w:r>
      <w:proofErr w:type="spellStart"/>
      <w:r w:rsidRPr="00F66398">
        <w:rPr>
          <w:rFonts w:ascii="Times New Roman" w:hAnsi="Times New Roman" w:cs="Times New Roman"/>
          <w:sz w:val="22"/>
        </w:rPr>
        <w:t>warunkiem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zachowania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przedmiotem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zamówienia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wnioskiem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F66398">
        <w:rPr>
          <w:rFonts w:ascii="Times New Roman" w:hAnsi="Times New Roman" w:cs="Times New Roman"/>
          <w:sz w:val="22"/>
        </w:rPr>
        <w:t>dofinansowanie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5238F993" w14:textId="77777777" w:rsid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</w:p>
    <w:p w14:paraId="580C87E4" w14:textId="19D8CD31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5 Termin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miejsce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realizacji</w:t>
      </w:r>
      <w:proofErr w:type="spellEnd"/>
    </w:p>
    <w:p w14:paraId="73C61030" w14:textId="2705AC6A" w:rsidR="00F66398" w:rsidRPr="00F66398" w:rsidRDefault="00F66398" w:rsidP="00F66398">
      <w:pPr>
        <w:pStyle w:val="Akapitzlist"/>
        <w:numPr>
          <w:ilvl w:val="0"/>
          <w:numId w:val="1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Umowa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zostaje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zawarta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164AEF">
        <w:rPr>
          <w:rFonts w:ascii="Times New Roman" w:hAnsi="Times New Roman" w:cs="Times New Roman"/>
          <w:sz w:val="22"/>
        </w:rPr>
        <w:t>okres</w:t>
      </w:r>
      <w:proofErr w:type="spellEnd"/>
      <w:r w:rsidRPr="00164AEF">
        <w:rPr>
          <w:rFonts w:ascii="Times New Roman" w:hAnsi="Times New Roman" w:cs="Times New Roman"/>
          <w:sz w:val="22"/>
        </w:rPr>
        <w:t xml:space="preserve"> od </w:t>
      </w:r>
      <w:proofErr w:type="spellStart"/>
      <w:r w:rsidR="00164AEF" w:rsidRPr="00164AEF">
        <w:rPr>
          <w:rFonts w:ascii="Times New Roman" w:hAnsi="Times New Roman" w:cs="Times New Roman"/>
          <w:sz w:val="22"/>
        </w:rPr>
        <w:t>dnia</w:t>
      </w:r>
      <w:proofErr w:type="spellEnd"/>
      <w:r w:rsidR="00164AEF" w:rsidRPr="00164AEF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164AEF">
        <w:rPr>
          <w:rFonts w:ascii="Times New Roman" w:hAnsi="Times New Roman" w:cs="Times New Roman"/>
          <w:sz w:val="22"/>
        </w:rPr>
        <w:t>podpisania</w:t>
      </w:r>
      <w:proofErr w:type="spellEnd"/>
      <w:r w:rsidRPr="00164AEF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164AEF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r w:rsidR="00164AEF">
        <w:rPr>
          <w:rFonts w:ascii="Times New Roman" w:hAnsi="Times New Roman" w:cs="Times New Roman"/>
          <w:sz w:val="22"/>
        </w:rPr>
        <w:t>(</w:t>
      </w:r>
      <w:proofErr w:type="spellStart"/>
      <w:r w:rsidR="00164AEF">
        <w:rPr>
          <w:rFonts w:ascii="Times New Roman" w:hAnsi="Times New Roman" w:cs="Times New Roman"/>
          <w:sz w:val="22"/>
        </w:rPr>
        <w:t>planowany</w:t>
      </w:r>
      <w:proofErr w:type="spellEnd"/>
      <w:r w:rsidR="00164AEF">
        <w:rPr>
          <w:rFonts w:ascii="Times New Roman" w:hAnsi="Times New Roman" w:cs="Times New Roman"/>
          <w:sz w:val="22"/>
        </w:rPr>
        <w:t xml:space="preserve"> </w:t>
      </w:r>
      <w:proofErr w:type="spellStart"/>
      <w:r w:rsidR="00164AEF">
        <w:rPr>
          <w:rFonts w:ascii="Times New Roman" w:hAnsi="Times New Roman" w:cs="Times New Roman"/>
          <w:sz w:val="22"/>
        </w:rPr>
        <w:t>termin</w:t>
      </w:r>
      <w:proofErr w:type="spellEnd"/>
      <w:r w:rsidR="00164AEF">
        <w:rPr>
          <w:rFonts w:ascii="Times New Roman" w:hAnsi="Times New Roman" w:cs="Times New Roman"/>
          <w:sz w:val="22"/>
        </w:rPr>
        <w:t xml:space="preserve"> 25.05.2026 r.) </w:t>
      </w:r>
      <w:r w:rsidRPr="00F66398">
        <w:rPr>
          <w:rFonts w:ascii="Times New Roman" w:hAnsi="Times New Roman" w:cs="Times New Roman"/>
          <w:sz w:val="22"/>
        </w:rPr>
        <w:t xml:space="preserve">do </w:t>
      </w:r>
      <w:proofErr w:type="spellStart"/>
      <w:r w:rsidRPr="00F66398">
        <w:rPr>
          <w:rFonts w:ascii="Times New Roman" w:hAnsi="Times New Roman" w:cs="Times New Roman"/>
          <w:sz w:val="22"/>
        </w:rPr>
        <w:t>dnia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r w:rsidR="00311AB0" w:rsidRPr="009829F4">
        <w:rPr>
          <w:rFonts w:ascii="Times New Roman" w:hAnsi="Times New Roman" w:cs="Times New Roman"/>
          <w:sz w:val="22"/>
        </w:rPr>
        <w:t>30</w:t>
      </w:r>
      <w:r w:rsidRPr="009829F4">
        <w:rPr>
          <w:rFonts w:ascii="Times New Roman" w:hAnsi="Times New Roman" w:cs="Times New Roman"/>
          <w:sz w:val="22"/>
        </w:rPr>
        <w:t xml:space="preserve"> </w:t>
      </w:r>
      <w:proofErr w:type="spellStart"/>
      <w:r w:rsidR="00311AB0" w:rsidRPr="009829F4">
        <w:rPr>
          <w:rFonts w:ascii="Times New Roman" w:hAnsi="Times New Roman" w:cs="Times New Roman"/>
          <w:sz w:val="22"/>
        </w:rPr>
        <w:t>września</w:t>
      </w:r>
      <w:proofErr w:type="spellEnd"/>
      <w:r w:rsidR="003616F7" w:rsidRPr="009829F4">
        <w:rPr>
          <w:rFonts w:ascii="Times New Roman" w:hAnsi="Times New Roman" w:cs="Times New Roman"/>
          <w:sz w:val="22"/>
        </w:rPr>
        <w:t xml:space="preserve"> </w:t>
      </w:r>
      <w:r w:rsidRPr="009829F4">
        <w:rPr>
          <w:rFonts w:ascii="Times New Roman" w:hAnsi="Times New Roman" w:cs="Times New Roman"/>
          <w:sz w:val="22"/>
        </w:rPr>
        <w:t>2027 r.,</w:t>
      </w:r>
      <w:r w:rsidRPr="00F66398">
        <w:rPr>
          <w:rFonts w:ascii="Times New Roman" w:hAnsi="Times New Roman" w:cs="Times New Roman"/>
          <w:sz w:val="22"/>
        </w:rPr>
        <w:t xml:space="preserve"> z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zastrzeżeniem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obowiązków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które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F66398">
        <w:rPr>
          <w:rFonts w:ascii="Times New Roman" w:hAnsi="Times New Roman" w:cs="Times New Roman"/>
          <w:sz w:val="22"/>
        </w:rPr>
        <w:t>swojej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natury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trwają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F66398">
        <w:rPr>
          <w:rFonts w:ascii="Times New Roman" w:hAnsi="Times New Roman" w:cs="Times New Roman"/>
          <w:sz w:val="22"/>
        </w:rPr>
        <w:t>zakończeniu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>, w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szczególności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obowiązków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dotyczących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dokumentacji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kontroli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poufności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ochrony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osobowych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praw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autorskich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rozliczenia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106803E4" w14:textId="2D915C5D" w:rsidR="00F66398" w:rsidRPr="00F66398" w:rsidRDefault="00F66398" w:rsidP="00F66398">
      <w:pPr>
        <w:pStyle w:val="Akapitzlist"/>
        <w:numPr>
          <w:ilvl w:val="0"/>
          <w:numId w:val="1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Usługi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będą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realizowane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sukcesywnie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F66398">
        <w:rPr>
          <w:rFonts w:ascii="Times New Roman" w:hAnsi="Times New Roman" w:cs="Times New Roman"/>
          <w:sz w:val="22"/>
        </w:rPr>
        <w:t>terminach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uzgadnianych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Zamawiającym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harmonogramem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harmonogramem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publikowanym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przekazywanym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wymogami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bieżącymi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potrzebami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uczestników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objętych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wsparciem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0169FE73" w14:textId="77777777" w:rsidR="00F66398" w:rsidRPr="00F66398" w:rsidRDefault="00F66398" w:rsidP="00F66398">
      <w:pPr>
        <w:pStyle w:val="Akapitzlist"/>
        <w:numPr>
          <w:ilvl w:val="0"/>
          <w:numId w:val="1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Miejscem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stacjonarnych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F66398">
        <w:rPr>
          <w:rFonts w:ascii="Times New Roman" w:hAnsi="Times New Roman" w:cs="Times New Roman"/>
          <w:sz w:val="22"/>
        </w:rPr>
        <w:t>obszar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LGD, </w:t>
      </w:r>
      <w:proofErr w:type="spellStart"/>
      <w:r w:rsidRPr="00F66398">
        <w:rPr>
          <w:rFonts w:ascii="Times New Roman" w:hAnsi="Times New Roman" w:cs="Times New Roman"/>
          <w:sz w:val="22"/>
        </w:rPr>
        <w:t>obejmujący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gminy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: </w:t>
      </w:r>
      <w:proofErr w:type="spellStart"/>
      <w:r w:rsidRPr="00F66398">
        <w:rPr>
          <w:rFonts w:ascii="Times New Roman" w:hAnsi="Times New Roman" w:cs="Times New Roman"/>
          <w:sz w:val="22"/>
        </w:rPr>
        <w:t>Baborów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Branice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Głubczyce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Kietrz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Głogówek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Lubrza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Prudnik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a w </w:t>
      </w:r>
      <w:proofErr w:type="spellStart"/>
      <w:r w:rsidRPr="00F66398">
        <w:rPr>
          <w:rFonts w:ascii="Times New Roman" w:hAnsi="Times New Roman" w:cs="Times New Roman"/>
          <w:sz w:val="22"/>
        </w:rPr>
        <w:t>uzasadnionych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przypadkach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miejsce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wskazane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F66398">
        <w:rPr>
          <w:rFonts w:ascii="Times New Roman" w:hAnsi="Times New Roman" w:cs="Times New Roman"/>
          <w:sz w:val="22"/>
        </w:rPr>
        <w:t>jeżeli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 ono </w:t>
      </w:r>
      <w:proofErr w:type="spellStart"/>
      <w:r w:rsidRPr="00F66398">
        <w:rPr>
          <w:rFonts w:ascii="Times New Roman" w:hAnsi="Times New Roman" w:cs="Times New Roman"/>
          <w:sz w:val="22"/>
        </w:rPr>
        <w:t>zgodne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projektem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charakterem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danej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usługi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5A53333B" w14:textId="77777777" w:rsidR="00F66398" w:rsidRPr="00F66398" w:rsidRDefault="00F66398" w:rsidP="00F66398">
      <w:pPr>
        <w:pStyle w:val="Akapitzlist"/>
        <w:numPr>
          <w:ilvl w:val="0"/>
          <w:numId w:val="1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Usługi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 </w:t>
      </w:r>
      <w:proofErr w:type="spellStart"/>
      <w:r w:rsidRPr="00F66398">
        <w:rPr>
          <w:rFonts w:ascii="Times New Roman" w:hAnsi="Times New Roman" w:cs="Times New Roman"/>
          <w:sz w:val="22"/>
        </w:rPr>
        <w:t>będą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realizowane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F66398">
        <w:rPr>
          <w:rFonts w:ascii="Times New Roman" w:hAnsi="Times New Roman" w:cs="Times New Roman"/>
          <w:sz w:val="22"/>
        </w:rPr>
        <w:t>pomocą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narzędzi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umożliwiających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komunikację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audio-</w:t>
      </w:r>
      <w:proofErr w:type="spellStart"/>
      <w:r w:rsidRPr="00F66398">
        <w:rPr>
          <w:rFonts w:ascii="Times New Roman" w:hAnsi="Times New Roman" w:cs="Times New Roman"/>
          <w:sz w:val="22"/>
        </w:rPr>
        <w:t>wideo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udostępnianie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materiałów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interakcję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uczestnikami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wygenerowanie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dokumentacji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potwierdzającej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udział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uczestników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F66398">
        <w:rPr>
          <w:rFonts w:ascii="Times New Roman" w:hAnsi="Times New Roman" w:cs="Times New Roman"/>
          <w:sz w:val="22"/>
        </w:rPr>
        <w:t>szczególności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raportów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obecności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288F7AA3" w14:textId="77777777" w:rsid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44E133C7" w14:textId="46C1F4CA" w:rsidR="00F66398" w:rsidRP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6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Personel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Wykonawcy</w:t>
      </w:r>
      <w:proofErr w:type="spellEnd"/>
    </w:p>
    <w:p w14:paraId="0E8C3A54" w14:textId="77777777" w:rsidR="00F66398" w:rsidRPr="00F66398" w:rsidRDefault="00F66398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zobowiązuje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skierować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osoby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wskazane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ofercie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posiadające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doświadczenie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kwalifikacje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zapytaniem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ofertowym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złożoną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ofertą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34A6649C" w14:textId="27180F73" w:rsidR="00F66398" w:rsidRPr="00F66398" w:rsidRDefault="00E75596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r w:rsidRPr="00E75596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E75596">
        <w:rPr>
          <w:rFonts w:ascii="Times New Roman" w:hAnsi="Times New Roman" w:cs="Times New Roman"/>
          <w:sz w:val="22"/>
        </w:rPr>
        <w:t>części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1 </w:t>
      </w:r>
      <w:proofErr w:type="spellStart"/>
      <w:r w:rsidRPr="00E75596">
        <w:rPr>
          <w:rFonts w:ascii="Times New Roman" w:hAnsi="Times New Roman" w:cs="Times New Roman"/>
          <w:sz w:val="22"/>
        </w:rPr>
        <w:t>Wykonawca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zapewni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co </w:t>
      </w:r>
      <w:proofErr w:type="spellStart"/>
      <w:r w:rsidRPr="00E75596">
        <w:rPr>
          <w:rFonts w:ascii="Times New Roman" w:hAnsi="Times New Roman" w:cs="Times New Roman"/>
          <w:sz w:val="22"/>
        </w:rPr>
        <w:t>najmniej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2 </w:t>
      </w:r>
      <w:proofErr w:type="spellStart"/>
      <w:r w:rsidRPr="00E75596">
        <w:rPr>
          <w:rFonts w:ascii="Times New Roman" w:hAnsi="Times New Roman" w:cs="Times New Roman"/>
          <w:sz w:val="22"/>
        </w:rPr>
        <w:t>szkoleniowców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, z </w:t>
      </w:r>
      <w:proofErr w:type="spellStart"/>
      <w:r w:rsidRPr="00E75596">
        <w:rPr>
          <w:rFonts w:ascii="Times New Roman" w:hAnsi="Times New Roman" w:cs="Times New Roman"/>
          <w:sz w:val="22"/>
        </w:rPr>
        <w:t>których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każdy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zrealizuje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co do </w:t>
      </w:r>
      <w:proofErr w:type="spellStart"/>
      <w:r w:rsidRPr="00E75596">
        <w:rPr>
          <w:rFonts w:ascii="Times New Roman" w:hAnsi="Times New Roman" w:cs="Times New Roman"/>
          <w:sz w:val="22"/>
        </w:rPr>
        <w:t>zasady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po 80 </w:t>
      </w:r>
      <w:proofErr w:type="spellStart"/>
      <w:r w:rsidRPr="00E75596">
        <w:rPr>
          <w:rFonts w:ascii="Times New Roman" w:hAnsi="Times New Roman" w:cs="Times New Roman"/>
          <w:sz w:val="22"/>
        </w:rPr>
        <w:t>godzin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szkoleniowych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75596">
        <w:rPr>
          <w:rFonts w:ascii="Times New Roman" w:hAnsi="Times New Roman" w:cs="Times New Roman"/>
          <w:sz w:val="22"/>
        </w:rPr>
        <w:t>chyba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że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Zamawiający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pisemnie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zaakceptuje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inny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podział</w:t>
      </w:r>
      <w:proofErr w:type="spellEnd"/>
      <w:r w:rsidRPr="00E7559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75596">
        <w:rPr>
          <w:rFonts w:ascii="Times New Roman" w:hAnsi="Times New Roman" w:cs="Times New Roman"/>
          <w:sz w:val="22"/>
        </w:rPr>
        <w:t>godzin</w:t>
      </w:r>
      <w:proofErr w:type="spellEnd"/>
      <w:r w:rsidR="00F66398" w:rsidRPr="00F66398">
        <w:rPr>
          <w:rFonts w:ascii="Times New Roman" w:hAnsi="Times New Roman" w:cs="Times New Roman"/>
          <w:sz w:val="22"/>
        </w:rPr>
        <w:t>.</w:t>
      </w:r>
    </w:p>
    <w:p w14:paraId="6E6E8212" w14:textId="77777777" w:rsidR="00F66398" w:rsidRPr="00F66398" w:rsidRDefault="00F66398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F66398">
        <w:rPr>
          <w:rFonts w:ascii="Times New Roman" w:hAnsi="Times New Roman" w:cs="Times New Roman"/>
          <w:sz w:val="22"/>
        </w:rPr>
        <w:t>części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3 </w:t>
      </w: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zapewni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co </w:t>
      </w:r>
      <w:proofErr w:type="spellStart"/>
      <w:r w:rsidRPr="00F66398">
        <w:rPr>
          <w:rFonts w:ascii="Times New Roman" w:hAnsi="Times New Roman" w:cs="Times New Roman"/>
          <w:sz w:val="22"/>
        </w:rPr>
        <w:t>najmniej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 </w:t>
      </w:r>
      <w:proofErr w:type="spellStart"/>
      <w:r w:rsidRPr="00F66398">
        <w:rPr>
          <w:rFonts w:ascii="Times New Roman" w:hAnsi="Times New Roman" w:cs="Times New Roman"/>
          <w:sz w:val="22"/>
        </w:rPr>
        <w:t>prowadzących</w:t>
      </w:r>
      <w:proofErr w:type="spellEnd"/>
      <w:r w:rsidRPr="00F66398">
        <w:rPr>
          <w:rFonts w:ascii="Times New Roman" w:hAnsi="Times New Roman" w:cs="Times New Roman"/>
          <w:sz w:val="22"/>
        </w:rPr>
        <w:t>/</w:t>
      </w:r>
      <w:proofErr w:type="spellStart"/>
      <w:r w:rsidRPr="00F66398">
        <w:rPr>
          <w:rFonts w:ascii="Times New Roman" w:hAnsi="Times New Roman" w:cs="Times New Roman"/>
          <w:sz w:val="22"/>
        </w:rPr>
        <w:t>doradców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eksperckich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z </w:t>
      </w:r>
      <w:proofErr w:type="spellStart"/>
      <w:r w:rsidRPr="00F66398">
        <w:rPr>
          <w:rFonts w:ascii="Times New Roman" w:hAnsi="Times New Roman" w:cs="Times New Roman"/>
          <w:sz w:val="22"/>
        </w:rPr>
        <w:t>których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każdy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zrealizuje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co do </w:t>
      </w:r>
      <w:proofErr w:type="spellStart"/>
      <w:r w:rsidRPr="00F66398">
        <w:rPr>
          <w:rFonts w:ascii="Times New Roman" w:hAnsi="Times New Roman" w:cs="Times New Roman"/>
          <w:sz w:val="22"/>
        </w:rPr>
        <w:t>zasady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50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chyba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że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Zamawiający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pisemnie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zaakceptuje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inny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podział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bez </w:t>
      </w:r>
      <w:proofErr w:type="spellStart"/>
      <w:r w:rsidRPr="00F66398">
        <w:rPr>
          <w:rFonts w:ascii="Times New Roman" w:hAnsi="Times New Roman" w:cs="Times New Roman"/>
          <w:sz w:val="22"/>
        </w:rPr>
        <w:t>zmniejszenia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łącznego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wymiaru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100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bez </w:t>
      </w:r>
      <w:proofErr w:type="spellStart"/>
      <w:r w:rsidRPr="00F66398">
        <w:rPr>
          <w:rFonts w:ascii="Times New Roman" w:hAnsi="Times New Roman" w:cs="Times New Roman"/>
          <w:sz w:val="22"/>
        </w:rPr>
        <w:t>pogorszenia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jakości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wsparcia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2080DEBB" w14:textId="4C6E15AE" w:rsidR="00F66398" w:rsidRPr="00F66398" w:rsidRDefault="00F66398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F66398">
        <w:rPr>
          <w:rFonts w:ascii="Times New Roman" w:hAnsi="Times New Roman" w:cs="Times New Roman"/>
          <w:sz w:val="22"/>
        </w:rPr>
        <w:t>części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4 </w:t>
      </w: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zapewni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mentora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lub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mentorów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zdolnych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40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mentoringu</w:t>
      </w:r>
      <w:proofErr w:type="spellEnd"/>
      <w:r w:rsidRPr="00F66398">
        <w:rPr>
          <w:rFonts w:ascii="Times New Roman" w:hAnsi="Times New Roman" w:cs="Times New Roman"/>
          <w:sz w:val="22"/>
        </w:rPr>
        <w:t>, w</w:t>
      </w:r>
      <w:r>
        <w:rPr>
          <w:rFonts w:ascii="Times New Roman" w:hAnsi="Times New Roman" w:cs="Times New Roman"/>
          <w:sz w:val="22"/>
        </w:rPr>
        <w:t> </w:t>
      </w:r>
      <w:proofErr w:type="spellStart"/>
      <w:r w:rsidRPr="00F66398">
        <w:rPr>
          <w:rFonts w:ascii="Times New Roman" w:hAnsi="Times New Roman" w:cs="Times New Roman"/>
          <w:sz w:val="22"/>
        </w:rPr>
        <w:t>tym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konsultacji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terenowych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 </w:t>
      </w:r>
      <w:proofErr w:type="spellStart"/>
      <w:r w:rsidRPr="00F66398">
        <w:rPr>
          <w:rFonts w:ascii="Times New Roman" w:hAnsi="Times New Roman" w:cs="Times New Roman"/>
          <w:sz w:val="22"/>
        </w:rPr>
        <w:t>godzin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konsultacji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online.</w:t>
      </w:r>
    </w:p>
    <w:p w14:paraId="0AED7EE2" w14:textId="77777777" w:rsidR="00F66398" w:rsidRPr="00F66398" w:rsidRDefault="00F66398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Zmiana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osoby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wskazanej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wymaga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uprzedniej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Zamawiającego </w:t>
      </w:r>
      <w:proofErr w:type="spellStart"/>
      <w:r w:rsidRPr="00F66398">
        <w:rPr>
          <w:rFonts w:ascii="Times New Roman" w:hAnsi="Times New Roman" w:cs="Times New Roman"/>
          <w:sz w:val="22"/>
        </w:rPr>
        <w:t>wyrażonej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co </w:t>
      </w:r>
      <w:proofErr w:type="spellStart"/>
      <w:r w:rsidRPr="00F66398">
        <w:rPr>
          <w:rFonts w:ascii="Times New Roman" w:hAnsi="Times New Roman" w:cs="Times New Roman"/>
          <w:sz w:val="22"/>
        </w:rPr>
        <w:t>najmniej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formie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dokumentowej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. Osoba </w:t>
      </w:r>
      <w:proofErr w:type="spellStart"/>
      <w:r w:rsidRPr="00F66398">
        <w:rPr>
          <w:rFonts w:ascii="Times New Roman" w:hAnsi="Times New Roman" w:cs="Times New Roman"/>
          <w:sz w:val="22"/>
        </w:rPr>
        <w:t>zastępująca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musi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posiadać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kwalifikacje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doświadczenie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gorsze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niż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osoba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wskazana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ofercie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54295A80" w14:textId="77777777" w:rsidR="00F66398" w:rsidRPr="00F66398" w:rsidRDefault="00F66398" w:rsidP="00F66398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ponosi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pełną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odpowiedzialność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F66398">
        <w:rPr>
          <w:rFonts w:ascii="Times New Roman" w:hAnsi="Times New Roman" w:cs="Times New Roman"/>
          <w:sz w:val="22"/>
        </w:rPr>
        <w:t>działania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zaniechania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osób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którymi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posługuje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jak za </w:t>
      </w:r>
      <w:proofErr w:type="spellStart"/>
      <w:r w:rsidRPr="00F66398">
        <w:rPr>
          <w:rFonts w:ascii="Times New Roman" w:hAnsi="Times New Roman" w:cs="Times New Roman"/>
          <w:sz w:val="22"/>
        </w:rPr>
        <w:t>własne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działania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zaniechania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325EB9C0" w14:textId="77777777" w:rsid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5181B565" w14:textId="62CF5377" w:rsidR="00F66398" w:rsidRDefault="00F66398" w:rsidP="00F6639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F66398">
        <w:rPr>
          <w:rFonts w:ascii="Times New Roman" w:hAnsi="Times New Roman" w:cs="Times New Roman"/>
          <w:b/>
          <w:bCs/>
          <w:sz w:val="22"/>
        </w:rPr>
        <w:t xml:space="preserve">§ 7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Obowiązki</w:t>
      </w:r>
      <w:proofErr w:type="spellEnd"/>
      <w:r w:rsidRPr="00F6639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b/>
          <w:bCs/>
          <w:sz w:val="22"/>
        </w:rPr>
        <w:t>Wykonawcy</w:t>
      </w:r>
      <w:proofErr w:type="spellEnd"/>
    </w:p>
    <w:p w14:paraId="32318D92" w14:textId="315FAA0C" w:rsidR="00A66B08" w:rsidRPr="00F66398" w:rsidRDefault="00A66B08" w:rsidP="00A66B08">
      <w:pPr>
        <w:spacing w:after="0"/>
        <w:rPr>
          <w:rFonts w:ascii="Times New Roman" w:hAnsi="Times New Roman" w:cs="Times New Roman"/>
          <w:b/>
          <w:bCs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Wykonawca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jest </w:t>
      </w:r>
      <w:proofErr w:type="spellStart"/>
      <w:r w:rsidRPr="00F66398">
        <w:rPr>
          <w:rFonts w:ascii="Times New Roman" w:hAnsi="Times New Roman" w:cs="Times New Roman"/>
          <w:sz w:val="22"/>
        </w:rPr>
        <w:t>zobowiązany</w:t>
      </w:r>
      <w:proofErr w:type="spellEnd"/>
      <w:r>
        <w:rPr>
          <w:rFonts w:ascii="Times New Roman" w:hAnsi="Times New Roman" w:cs="Times New Roman"/>
          <w:sz w:val="22"/>
        </w:rPr>
        <w:t>:</w:t>
      </w:r>
    </w:p>
    <w:p w14:paraId="4B401E4C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realizować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należytą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starannością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profesjonalnie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aktualną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wiedzą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standardami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pracy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osobami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dorosłymi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specyfiką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sektora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NGO</w:t>
      </w:r>
    </w:p>
    <w:p w14:paraId="4A9B88C0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opracować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programy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scenariusze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agendy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materiały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szkoleniowe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warsztatowe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mentoringowe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konferencyjne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odpowiednio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danej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</w:p>
    <w:p w14:paraId="17D102F2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lastRenderedPageBreak/>
        <w:t>uzgadniać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Zamawiającym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programy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terminy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miejsca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formę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przed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ich </w:t>
      </w:r>
      <w:proofErr w:type="spellStart"/>
      <w:r w:rsidRPr="00A66B08">
        <w:rPr>
          <w:rFonts w:ascii="Times New Roman" w:hAnsi="Times New Roman" w:cs="Times New Roman"/>
          <w:sz w:val="22"/>
        </w:rPr>
        <w:t>rozpoczęciem</w:t>
      </w:r>
      <w:proofErr w:type="spellEnd"/>
    </w:p>
    <w:p w14:paraId="6837BC17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prowadzić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§ 11 </w:t>
      </w:r>
      <w:proofErr w:type="spellStart"/>
      <w:r w:rsidRPr="00A66B08">
        <w:rPr>
          <w:rFonts w:ascii="Times New Roman" w:hAnsi="Times New Roman" w:cs="Times New Roman"/>
          <w:sz w:val="22"/>
        </w:rPr>
        <w:t>umowy</w:t>
      </w:r>
      <w:proofErr w:type="spellEnd"/>
    </w:p>
    <w:p w14:paraId="5EF4F235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współpracować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Zamawiającym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monitorowaniu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wskaźników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ewaluacji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rozliczaniu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kontroli</w:t>
      </w:r>
      <w:proofErr w:type="spellEnd"/>
    </w:p>
    <w:p w14:paraId="12BA0D47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przekazywać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Zamawiającemu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komplet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materiałów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wersji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edytowalnej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PDF,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ustaleniami</w:t>
      </w:r>
      <w:proofErr w:type="spellEnd"/>
    </w:p>
    <w:p w14:paraId="76160C0C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stosować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oznaczenia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informacje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A66B08">
        <w:rPr>
          <w:rFonts w:ascii="Times New Roman" w:hAnsi="Times New Roman" w:cs="Times New Roman"/>
          <w:sz w:val="22"/>
        </w:rPr>
        <w:t>dofinansowaniu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zasadami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informacji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promocji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obowiązującymi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jeżeli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przekaże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wzory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oznaczeń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instrukcje</w:t>
      </w:r>
      <w:proofErr w:type="spellEnd"/>
    </w:p>
    <w:p w14:paraId="2336F0DA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stosować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zasady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równości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kobiet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mężczyzn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niedyskryminacji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dostępności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osób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niepełnosprawnościami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oraz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uniwersalnego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projektowania</w:t>
      </w:r>
      <w:proofErr w:type="spellEnd"/>
    </w:p>
    <w:p w14:paraId="3F1CB804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pobierać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od </w:t>
      </w:r>
      <w:proofErr w:type="spellStart"/>
      <w:r w:rsidRPr="00A66B08">
        <w:rPr>
          <w:rFonts w:ascii="Times New Roman" w:hAnsi="Times New Roman" w:cs="Times New Roman"/>
          <w:sz w:val="22"/>
        </w:rPr>
        <w:t>uczestników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jakichkolwiek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opłat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A66B08">
        <w:rPr>
          <w:rFonts w:ascii="Times New Roman" w:hAnsi="Times New Roman" w:cs="Times New Roman"/>
          <w:sz w:val="22"/>
        </w:rPr>
        <w:t>udział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usługach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finansowanych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projekcie</w:t>
      </w:r>
      <w:proofErr w:type="spellEnd"/>
    </w:p>
    <w:p w14:paraId="18B3DED4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przenosić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całości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istotnej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umowy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osoby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trzecie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bez </w:t>
      </w:r>
      <w:proofErr w:type="spellStart"/>
      <w:r w:rsidRPr="00A66B08">
        <w:rPr>
          <w:rFonts w:ascii="Times New Roman" w:hAnsi="Times New Roman" w:cs="Times New Roman"/>
          <w:sz w:val="22"/>
        </w:rPr>
        <w:t>zgody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</w:t>
      </w:r>
    </w:p>
    <w:p w14:paraId="314858AC" w14:textId="77777777" w:rsidR="00A66B0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niezwłocznie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informować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 o </w:t>
      </w:r>
      <w:proofErr w:type="spellStart"/>
      <w:r w:rsidRPr="00A66B08">
        <w:rPr>
          <w:rFonts w:ascii="Times New Roman" w:hAnsi="Times New Roman" w:cs="Times New Roman"/>
          <w:sz w:val="22"/>
        </w:rPr>
        <w:t>problemach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ryzykach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odwołaniach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niskiej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frekwencji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potrzebach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dostępnościowych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okolicznościach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mogących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wpływać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</w:p>
    <w:p w14:paraId="47BACFF4" w14:textId="3F7E9088" w:rsidR="00F66398" w:rsidRDefault="00F66398" w:rsidP="00A66B08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zachować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poufność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informacji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dotyczących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A66B08">
        <w:rPr>
          <w:rFonts w:ascii="Times New Roman" w:hAnsi="Times New Roman" w:cs="Times New Roman"/>
          <w:sz w:val="22"/>
        </w:rPr>
        <w:t>uczestników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organizacji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objętych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wsparciem</w:t>
      </w:r>
      <w:proofErr w:type="spellEnd"/>
      <w:r w:rsidR="00A66B08">
        <w:rPr>
          <w:rFonts w:ascii="Times New Roman" w:hAnsi="Times New Roman" w:cs="Times New Roman"/>
          <w:sz w:val="22"/>
        </w:rPr>
        <w:t>.</w:t>
      </w:r>
    </w:p>
    <w:p w14:paraId="1F01686A" w14:textId="77777777" w:rsidR="00A66B08" w:rsidRPr="00A66B08" w:rsidRDefault="00A66B08" w:rsidP="00A66B08">
      <w:pPr>
        <w:pStyle w:val="Akapitzlist"/>
        <w:spacing w:after="0"/>
        <w:rPr>
          <w:rFonts w:ascii="Times New Roman" w:hAnsi="Times New Roman" w:cs="Times New Roman"/>
          <w:sz w:val="22"/>
        </w:rPr>
      </w:pPr>
    </w:p>
    <w:p w14:paraId="64C8A63F" w14:textId="7C9B09AE" w:rsidR="00F66398" w:rsidRDefault="00F66398" w:rsidP="00A66B0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66B08">
        <w:rPr>
          <w:rFonts w:ascii="Times New Roman" w:hAnsi="Times New Roman" w:cs="Times New Roman"/>
          <w:b/>
          <w:bCs/>
          <w:sz w:val="22"/>
        </w:rPr>
        <w:t xml:space="preserve">§ 8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Obowiązki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Zamawiającego</w:t>
      </w:r>
    </w:p>
    <w:p w14:paraId="5447D99E" w14:textId="1D7C0B61" w:rsidR="00A66B08" w:rsidRPr="00A66B08" w:rsidRDefault="00A66B08" w:rsidP="00A66B08">
      <w:pPr>
        <w:spacing w:after="0"/>
        <w:rPr>
          <w:rFonts w:ascii="Times New Roman" w:hAnsi="Times New Roman" w:cs="Times New Roman"/>
          <w:b/>
          <w:bCs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t>Zamawiający</w:t>
      </w:r>
      <w:proofErr w:type="spellEnd"/>
      <w:r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F66398">
        <w:rPr>
          <w:rFonts w:ascii="Times New Roman" w:hAnsi="Times New Roman" w:cs="Times New Roman"/>
          <w:sz w:val="22"/>
        </w:rPr>
        <w:t>zobowiązany</w:t>
      </w:r>
      <w:proofErr w:type="spellEnd"/>
      <w:r>
        <w:rPr>
          <w:rFonts w:ascii="Times New Roman" w:hAnsi="Times New Roman" w:cs="Times New Roman"/>
          <w:sz w:val="22"/>
        </w:rPr>
        <w:t>:</w:t>
      </w:r>
    </w:p>
    <w:p w14:paraId="009E9A3A" w14:textId="07991613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udostępnić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Wykonawcy </w:t>
      </w:r>
      <w:proofErr w:type="spellStart"/>
      <w:r w:rsidRPr="00A66B08">
        <w:rPr>
          <w:rFonts w:ascii="Times New Roman" w:hAnsi="Times New Roman" w:cs="Times New Roman"/>
          <w:sz w:val="22"/>
        </w:rPr>
        <w:t>informacje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niezbędne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prawidłowej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A66B08">
        <w:rPr>
          <w:rFonts w:ascii="Times New Roman" w:hAnsi="Times New Roman" w:cs="Times New Roman"/>
          <w:sz w:val="22"/>
        </w:rPr>
        <w:t>szczególności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założenia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wymagania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promocyjne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wzory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harmonogramy</w:t>
      </w:r>
      <w:proofErr w:type="spellEnd"/>
    </w:p>
    <w:p w14:paraId="5F8F66A7" w14:textId="718C048A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przekazywać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Wykonawcy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informacje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A66B08">
        <w:rPr>
          <w:rFonts w:ascii="Times New Roman" w:hAnsi="Times New Roman" w:cs="Times New Roman"/>
          <w:sz w:val="22"/>
        </w:rPr>
        <w:t>zakwalifikowanych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uczestnikach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zakresie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niezbędnym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realizacji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zgodnym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przepisami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A66B08">
        <w:rPr>
          <w:rFonts w:ascii="Times New Roman" w:hAnsi="Times New Roman" w:cs="Times New Roman"/>
          <w:sz w:val="22"/>
        </w:rPr>
        <w:t>ochronie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danych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osobowych</w:t>
      </w:r>
      <w:proofErr w:type="spellEnd"/>
    </w:p>
    <w:p w14:paraId="1B620EBB" w14:textId="0FA8F841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uzgadniać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Wykonawcą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terminy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miejsca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odpowiednim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wyprzedzeniem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organizacyjnym</w:t>
      </w:r>
      <w:proofErr w:type="spellEnd"/>
    </w:p>
    <w:p w14:paraId="1BDBD6C1" w14:textId="7AA06087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zapewnić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chyba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że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zapytanie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ofertowe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zamówienie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cząstkowe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stanowi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inaczej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salę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rekrutację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uczestników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obsługę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organizacyjną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komunikację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uczestnikami</w:t>
      </w:r>
      <w:proofErr w:type="spellEnd"/>
    </w:p>
    <w:p w14:paraId="5BCA7424" w14:textId="2D833CC7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dokonywać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odbioru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zasadach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określonych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umowie</w:t>
      </w:r>
      <w:proofErr w:type="spellEnd"/>
    </w:p>
    <w:p w14:paraId="00D6749B" w14:textId="1B5B2B52" w:rsidR="00F66398" w:rsidRPr="00A66B08" w:rsidRDefault="00F66398" w:rsidP="00A66B08">
      <w:pPr>
        <w:pStyle w:val="Akapitzlist"/>
        <w:numPr>
          <w:ilvl w:val="1"/>
          <w:numId w:val="1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zapłacić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wynagrodzenie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A66B08">
        <w:rPr>
          <w:rFonts w:ascii="Times New Roman" w:hAnsi="Times New Roman" w:cs="Times New Roman"/>
          <w:sz w:val="22"/>
        </w:rPr>
        <w:t>prawidłowo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odebrane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</w:p>
    <w:p w14:paraId="1FB8F8FF" w14:textId="77777777" w:rsidR="00A66B08" w:rsidRDefault="00A66B08" w:rsidP="00A66B08">
      <w:pPr>
        <w:spacing w:after="0"/>
        <w:rPr>
          <w:rFonts w:ascii="Times New Roman" w:hAnsi="Times New Roman" w:cs="Times New Roman"/>
          <w:sz w:val="22"/>
        </w:rPr>
      </w:pPr>
    </w:p>
    <w:p w14:paraId="3E440486" w14:textId="7A8E3EAE" w:rsidR="00F66398" w:rsidRPr="00A66B08" w:rsidRDefault="00F66398" w:rsidP="00A66B0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66B08">
        <w:rPr>
          <w:rFonts w:ascii="Times New Roman" w:hAnsi="Times New Roman" w:cs="Times New Roman"/>
          <w:b/>
          <w:bCs/>
          <w:sz w:val="22"/>
        </w:rPr>
        <w:t xml:space="preserve">§ 9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Dostępność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równość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standardy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realizacji</w:t>
      </w:r>
      <w:proofErr w:type="spellEnd"/>
    </w:p>
    <w:p w14:paraId="526E5495" w14:textId="36A4B71D" w:rsidR="00F66398" w:rsidRPr="00A66B08" w:rsidRDefault="00F66398" w:rsidP="00A66B08">
      <w:pPr>
        <w:pStyle w:val="Akapitzlist"/>
        <w:numPr>
          <w:ilvl w:val="0"/>
          <w:numId w:val="1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Wykonawca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zobowiązuje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się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umowę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sposób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zgodny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zasadą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równości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szans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r w:rsidR="00A66B08">
        <w:rPr>
          <w:rFonts w:ascii="Times New Roman" w:hAnsi="Times New Roman" w:cs="Times New Roman"/>
          <w:sz w:val="22"/>
        </w:rPr>
        <w:t>I </w:t>
      </w:r>
      <w:proofErr w:type="spellStart"/>
      <w:r w:rsidRPr="00A66B08">
        <w:rPr>
          <w:rFonts w:ascii="Times New Roman" w:hAnsi="Times New Roman" w:cs="Times New Roman"/>
          <w:sz w:val="22"/>
        </w:rPr>
        <w:t>niedyskryminacji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zasadą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równości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kobiet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mężczyzn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dostępnością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osób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niepełnosprawnościami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oraz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zasadą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uniwersalnego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projektowania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6DAFBD81" w14:textId="77777777" w:rsidR="00F66398" w:rsidRPr="00A66B08" w:rsidRDefault="00F66398" w:rsidP="00A66B08">
      <w:pPr>
        <w:pStyle w:val="Akapitzlist"/>
        <w:numPr>
          <w:ilvl w:val="0"/>
          <w:numId w:val="1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Materiały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opracowywane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Wykonawcę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powinny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być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czytelne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zrozumiałe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możliwe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przekazania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wersji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elektronicznej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możliwe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dostosowania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potrzeb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osób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A66B08">
        <w:rPr>
          <w:rFonts w:ascii="Times New Roman" w:hAnsi="Times New Roman" w:cs="Times New Roman"/>
          <w:sz w:val="22"/>
        </w:rPr>
        <w:t>szczególnymi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potrzebami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0A05F4DA" w14:textId="77777777" w:rsidR="00F66398" w:rsidRPr="00A66B08" w:rsidRDefault="00F66398" w:rsidP="00A66B08">
      <w:pPr>
        <w:pStyle w:val="Akapitzlist"/>
        <w:numPr>
          <w:ilvl w:val="0"/>
          <w:numId w:val="19"/>
        </w:numPr>
        <w:spacing w:after="0"/>
        <w:rPr>
          <w:rFonts w:ascii="Times New Roman" w:hAnsi="Times New Roman" w:cs="Times New Roman"/>
          <w:sz w:val="22"/>
        </w:rPr>
      </w:pPr>
      <w:r w:rsidRPr="00A66B08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A66B08">
        <w:rPr>
          <w:rFonts w:ascii="Times New Roman" w:hAnsi="Times New Roman" w:cs="Times New Roman"/>
          <w:sz w:val="22"/>
        </w:rPr>
        <w:t>przypadku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zgłoszenia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uczestnika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szczególnych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potrzeb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poinformuje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A66B08">
        <w:rPr>
          <w:rFonts w:ascii="Times New Roman" w:hAnsi="Times New Roman" w:cs="Times New Roman"/>
          <w:sz w:val="22"/>
        </w:rPr>
        <w:t>tym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Wykonawcę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zakresie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niezbędnym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dostosowania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a </w:t>
      </w:r>
      <w:proofErr w:type="spellStart"/>
      <w:r w:rsidRPr="00A66B08">
        <w:rPr>
          <w:rFonts w:ascii="Times New Roman" w:hAnsi="Times New Roman" w:cs="Times New Roman"/>
          <w:sz w:val="22"/>
        </w:rPr>
        <w:t>Wykonawca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zobowiązuje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się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uwzględnić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takie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potrzeby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możliwym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uzgodnionym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zakresie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218F13C2" w14:textId="77777777" w:rsidR="00F66398" w:rsidRPr="00A66B08" w:rsidRDefault="00F66398" w:rsidP="00A66B08">
      <w:pPr>
        <w:pStyle w:val="Akapitzlist"/>
        <w:numPr>
          <w:ilvl w:val="0"/>
          <w:numId w:val="1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Wykonawca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może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stosować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treści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przykładów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materiałów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ani </w:t>
      </w:r>
      <w:proofErr w:type="spellStart"/>
      <w:r w:rsidRPr="00A66B08">
        <w:rPr>
          <w:rFonts w:ascii="Times New Roman" w:hAnsi="Times New Roman" w:cs="Times New Roman"/>
          <w:sz w:val="22"/>
        </w:rPr>
        <w:t>metod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pracy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naruszających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zasadę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niedyskryminacji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godność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uczestników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prawa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człowieka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zasady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neutralności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światopoglądowej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371895AC" w14:textId="77777777" w:rsidR="00A66B08" w:rsidRDefault="00A66B08" w:rsidP="00A66B08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2"/>
        </w:rPr>
      </w:pPr>
    </w:p>
    <w:p w14:paraId="08F5B4AC" w14:textId="41454F55" w:rsidR="00F66398" w:rsidRPr="00A66B08" w:rsidRDefault="00F66398" w:rsidP="00A66B08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2"/>
        </w:rPr>
      </w:pPr>
      <w:r w:rsidRPr="00A66B08">
        <w:rPr>
          <w:rFonts w:ascii="Times New Roman" w:hAnsi="Times New Roman" w:cs="Times New Roman"/>
          <w:b/>
          <w:bCs/>
          <w:sz w:val="22"/>
        </w:rPr>
        <w:t xml:space="preserve">§ 10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Konferencje</w:t>
      </w:r>
      <w:proofErr w:type="spellEnd"/>
      <w:r w:rsidR="003616F7">
        <w:rPr>
          <w:rFonts w:ascii="Times New Roman" w:hAnsi="Times New Roman" w:cs="Times New Roman"/>
          <w:b/>
          <w:bCs/>
          <w:sz w:val="22"/>
        </w:rPr>
        <w:t>*</w:t>
      </w:r>
    </w:p>
    <w:p w14:paraId="5520F0FE" w14:textId="14D90722" w:rsidR="00F66398" w:rsidRPr="00A66B08" w:rsidRDefault="00F66398" w:rsidP="00A66B08">
      <w:pPr>
        <w:pStyle w:val="Akapitzlist"/>
        <w:numPr>
          <w:ilvl w:val="0"/>
          <w:numId w:val="20"/>
        </w:numPr>
        <w:spacing w:after="0"/>
        <w:rPr>
          <w:rFonts w:ascii="Times New Roman" w:hAnsi="Times New Roman" w:cs="Times New Roman"/>
          <w:sz w:val="22"/>
        </w:rPr>
      </w:pPr>
      <w:r w:rsidRPr="00A66B08">
        <w:rPr>
          <w:rFonts w:ascii="Times New Roman" w:hAnsi="Times New Roman" w:cs="Times New Roman"/>
          <w:sz w:val="22"/>
        </w:rPr>
        <w:lastRenderedPageBreak/>
        <w:t xml:space="preserve">W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5 </w:t>
      </w:r>
      <w:proofErr w:type="spellStart"/>
      <w:r w:rsidRPr="00A66B08">
        <w:rPr>
          <w:rFonts w:ascii="Times New Roman" w:hAnsi="Times New Roman" w:cs="Times New Roman"/>
          <w:sz w:val="22"/>
        </w:rPr>
        <w:t>Wykonawca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zapewnia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prowadzących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moderatorów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ekspertów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66B08">
        <w:rPr>
          <w:rFonts w:ascii="Times New Roman" w:hAnsi="Times New Roman" w:cs="Times New Roman"/>
          <w:sz w:val="22"/>
        </w:rPr>
        <w:t>obsługi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merytorycznej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dwóch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konferencji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projektowych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: </w:t>
      </w:r>
      <w:proofErr w:type="spellStart"/>
      <w:r w:rsidRPr="00A66B08">
        <w:rPr>
          <w:rFonts w:ascii="Times New Roman" w:hAnsi="Times New Roman" w:cs="Times New Roman"/>
          <w:sz w:val="22"/>
        </w:rPr>
        <w:t>konferencji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inaugurującej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„</w:t>
      </w:r>
      <w:proofErr w:type="spellStart"/>
      <w:r w:rsidRPr="00A66B08">
        <w:rPr>
          <w:rFonts w:ascii="Times New Roman" w:hAnsi="Times New Roman" w:cs="Times New Roman"/>
          <w:sz w:val="22"/>
        </w:rPr>
        <w:t>Społeczna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Kapsuła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Czasu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” </w:t>
      </w:r>
      <w:proofErr w:type="spellStart"/>
      <w:r w:rsidRPr="00A66B08">
        <w:rPr>
          <w:rFonts w:ascii="Times New Roman" w:hAnsi="Times New Roman" w:cs="Times New Roman"/>
          <w:sz w:val="22"/>
        </w:rPr>
        <w:t>oraz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konferencji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podsumowującej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„NGO Next Level”.</w:t>
      </w:r>
    </w:p>
    <w:p w14:paraId="6BCA1730" w14:textId="77777777" w:rsidR="00F66398" w:rsidRPr="00A66B08" w:rsidRDefault="00F66398" w:rsidP="00A66B08">
      <w:pPr>
        <w:pStyle w:val="Akapitzlist"/>
        <w:numPr>
          <w:ilvl w:val="0"/>
          <w:numId w:val="2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Konferencje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mają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charakter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hybrydowy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obejmujący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udział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stacjonarny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oraz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komponent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online, o </w:t>
      </w:r>
      <w:proofErr w:type="spellStart"/>
      <w:r w:rsidRPr="00A66B08">
        <w:rPr>
          <w:rFonts w:ascii="Times New Roman" w:hAnsi="Times New Roman" w:cs="Times New Roman"/>
          <w:sz w:val="22"/>
        </w:rPr>
        <w:t>ile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potwierdzi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taką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formę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harmonogramie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42E88140" w14:textId="77777777" w:rsidR="00F66398" w:rsidRPr="00A66B08" w:rsidRDefault="00F66398" w:rsidP="00A66B08">
      <w:pPr>
        <w:pStyle w:val="Akapitzlist"/>
        <w:numPr>
          <w:ilvl w:val="0"/>
          <w:numId w:val="20"/>
        </w:numPr>
        <w:spacing w:after="0"/>
        <w:rPr>
          <w:rFonts w:ascii="Times New Roman" w:hAnsi="Times New Roman" w:cs="Times New Roman"/>
          <w:sz w:val="22"/>
        </w:rPr>
      </w:pPr>
      <w:r w:rsidRPr="00A66B08">
        <w:rPr>
          <w:rFonts w:ascii="Times New Roman" w:hAnsi="Times New Roman" w:cs="Times New Roman"/>
          <w:sz w:val="22"/>
        </w:rPr>
        <w:t xml:space="preserve">Do </w:t>
      </w:r>
      <w:proofErr w:type="spellStart"/>
      <w:r w:rsidRPr="00A66B08">
        <w:rPr>
          <w:rFonts w:ascii="Times New Roman" w:hAnsi="Times New Roman" w:cs="Times New Roman"/>
          <w:sz w:val="22"/>
        </w:rPr>
        <w:t>zadań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Wykonawcy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5 </w:t>
      </w:r>
      <w:proofErr w:type="spellStart"/>
      <w:r w:rsidRPr="00A66B08">
        <w:rPr>
          <w:rFonts w:ascii="Times New Roman" w:hAnsi="Times New Roman" w:cs="Times New Roman"/>
          <w:sz w:val="22"/>
        </w:rPr>
        <w:t>należy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szczególności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współpraca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opracowaniu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agendy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prowadzenie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moderowanie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wydarzeń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udział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panelach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eksperckich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prowadzenie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elementów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warsztatowych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moderowanie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sesji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Q&amp;A </w:t>
      </w:r>
      <w:proofErr w:type="spellStart"/>
      <w:r w:rsidRPr="00A66B08">
        <w:rPr>
          <w:rFonts w:ascii="Times New Roman" w:hAnsi="Times New Roman" w:cs="Times New Roman"/>
          <w:sz w:val="22"/>
        </w:rPr>
        <w:t>oraz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przygotowanie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krótkiego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podsumowania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merytorycznego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A66B08">
        <w:rPr>
          <w:rFonts w:ascii="Times New Roman" w:hAnsi="Times New Roman" w:cs="Times New Roman"/>
          <w:sz w:val="22"/>
        </w:rPr>
        <w:t>wydarzeniu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6CB354FB" w14:textId="77777777" w:rsidR="00F66398" w:rsidRPr="00A66B08" w:rsidRDefault="00F66398" w:rsidP="00A66B08">
      <w:pPr>
        <w:pStyle w:val="Akapitzlist"/>
        <w:numPr>
          <w:ilvl w:val="0"/>
          <w:numId w:val="2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Zakres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ilościowy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5 </w:t>
      </w:r>
      <w:proofErr w:type="spellStart"/>
      <w:r w:rsidRPr="00A66B08">
        <w:rPr>
          <w:rFonts w:ascii="Times New Roman" w:hAnsi="Times New Roman" w:cs="Times New Roman"/>
          <w:sz w:val="22"/>
        </w:rPr>
        <w:t>wynosi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6 </w:t>
      </w:r>
      <w:proofErr w:type="spellStart"/>
      <w:r w:rsidRPr="00A66B08">
        <w:rPr>
          <w:rFonts w:ascii="Times New Roman" w:hAnsi="Times New Roman" w:cs="Times New Roman"/>
          <w:sz w:val="22"/>
        </w:rPr>
        <w:t>osób</w:t>
      </w:r>
      <w:proofErr w:type="spellEnd"/>
      <w:r w:rsidRPr="00A66B08">
        <w:rPr>
          <w:rFonts w:ascii="Times New Roman" w:hAnsi="Times New Roman" w:cs="Times New Roman"/>
          <w:sz w:val="22"/>
        </w:rPr>
        <w:t>/</w:t>
      </w:r>
      <w:proofErr w:type="spellStart"/>
      <w:r w:rsidRPr="00A66B08">
        <w:rPr>
          <w:rFonts w:ascii="Times New Roman" w:hAnsi="Times New Roman" w:cs="Times New Roman"/>
          <w:sz w:val="22"/>
        </w:rPr>
        <w:t>funkcji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eksperckich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moderatorskich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tabelą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budżetową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chyba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że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przed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zawarciem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umowy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trakcie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jej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realizacji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dokona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skutecznej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zmiany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zakresu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zgodnie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zasadami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finansowania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743F333A" w14:textId="77777777" w:rsidR="00A66B08" w:rsidRDefault="00A66B08" w:rsidP="00F66398">
      <w:pPr>
        <w:spacing w:after="0"/>
        <w:rPr>
          <w:rFonts w:ascii="Times New Roman" w:hAnsi="Times New Roman" w:cs="Times New Roman"/>
          <w:sz w:val="22"/>
        </w:rPr>
      </w:pPr>
    </w:p>
    <w:p w14:paraId="199B9EDB" w14:textId="77777777" w:rsidR="003616F7" w:rsidRDefault="003616F7" w:rsidP="00F66398">
      <w:pPr>
        <w:spacing w:after="0"/>
        <w:rPr>
          <w:rFonts w:ascii="Times New Roman" w:hAnsi="Times New Roman" w:cs="Times New Roman"/>
          <w:sz w:val="22"/>
        </w:rPr>
      </w:pPr>
    </w:p>
    <w:p w14:paraId="36D00E21" w14:textId="022A0663" w:rsidR="00F66398" w:rsidRPr="00A66B08" w:rsidRDefault="00F66398" w:rsidP="003616F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66B08">
        <w:rPr>
          <w:rFonts w:ascii="Times New Roman" w:hAnsi="Times New Roman" w:cs="Times New Roman"/>
          <w:b/>
          <w:bCs/>
          <w:sz w:val="22"/>
        </w:rPr>
        <w:t xml:space="preserve">§ 11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Dokumentowanie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wykonania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usług</w:t>
      </w:r>
      <w:proofErr w:type="spellEnd"/>
    </w:p>
    <w:p w14:paraId="66BAE605" w14:textId="29B0446D" w:rsidR="00F66398" w:rsidRPr="00A66B08" w:rsidRDefault="00F66398" w:rsidP="00A66B08">
      <w:pPr>
        <w:pStyle w:val="Akapitzlist"/>
        <w:numPr>
          <w:ilvl w:val="1"/>
          <w:numId w:val="1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Wykonawca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zobowiązany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A66B08">
        <w:rPr>
          <w:rFonts w:ascii="Times New Roman" w:hAnsi="Times New Roman" w:cs="Times New Roman"/>
          <w:sz w:val="22"/>
        </w:rPr>
        <w:t>przekazywać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Zamawiającemu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potwierdzającą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w </w:t>
      </w:r>
      <w:r w:rsidR="00A66B08" w:rsidRPr="00A66B08">
        <w:rPr>
          <w:rFonts w:ascii="Times New Roman" w:hAnsi="Times New Roman" w:cs="Times New Roman"/>
          <w:sz w:val="22"/>
        </w:rPr>
        <w:t> </w:t>
      </w:r>
      <w:proofErr w:type="spellStart"/>
      <w:r w:rsidRPr="00A66B08">
        <w:rPr>
          <w:rFonts w:ascii="Times New Roman" w:hAnsi="Times New Roman" w:cs="Times New Roman"/>
          <w:sz w:val="22"/>
        </w:rPr>
        <w:t>zakresie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właściwym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danej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części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A66B08">
        <w:rPr>
          <w:rFonts w:ascii="Times New Roman" w:hAnsi="Times New Roman" w:cs="Times New Roman"/>
          <w:sz w:val="22"/>
        </w:rPr>
        <w:t>szczególności</w:t>
      </w:r>
      <w:proofErr w:type="spellEnd"/>
      <w:r w:rsidRPr="00A66B08">
        <w:rPr>
          <w:rFonts w:ascii="Times New Roman" w:hAnsi="Times New Roman" w:cs="Times New Roman"/>
          <w:sz w:val="22"/>
        </w:rPr>
        <w:t>:</w:t>
      </w:r>
    </w:p>
    <w:p w14:paraId="2B174C72" w14:textId="6E64F54C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programy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szkoleń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warsztatów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webinarów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mentoringu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albo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agendy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konferencji</w:t>
      </w:r>
      <w:proofErr w:type="spellEnd"/>
    </w:p>
    <w:p w14:paraId="37DC8A34" w14:textId="1A4DF886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materiały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szkoleniowe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prezentacje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ćwiczenia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karty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pracy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narzędzia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diagnostyczne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materiały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poszkoleniowe</w:t>
      </w:r>
      <w:proofErr w:type="spellEnd"/>
    </w:p>
    <w:p w14:paraId="22AED019" w14:textId="5713E375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listy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obecności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raporty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obecności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platform online</w:t>
      </w:r>
    </w:p>
    <w:p w14:paraId="27721571" w14:textId="322F08EE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karty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doradztwa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karty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mentoringu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notatki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raporty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A66B08">
        <w:rPr>
          <w:rFonts w:ascii="Times New Roman" w:hAnsi="Times New Roman" w:cs="Times New Roman"/>
          <w:sz w:val="22"/>
        </w:rPr>
        <w:t>spotkań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eksperckich</w:t>
      </w:r>
      <w:proofErr w:type="spellEnd"/>
    </w:p>
    <w:p w14:paraId="5EAD5908" w14:textId="16B67C40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r w:rsidRPr="00A66B08">
        <w:rPr>
          <w:rFonts w:ascii="Times New Roman" w:hAnsi="Times New Roman" w:cs="Times New Roman"/>
          <w:sz w:val="22"/>
        </w:rPr>
        <w:t xml:space="preserve">testy </w:t>
      </w:r>
      <w:proofErr w:type="spellStart"/>
      <w:r w:rsidRPr="00A66B08">
        <w:rPr>
          <w:rFonts w:ascii="Times New Roman" w:hAnsi="Times New Roman" w:cs="Times New Roman"/>
          <w:sz w:val="22"/>
        </w:rPr>
        <w:t>wiedzy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ankiety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narzędzia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ewaluacyjne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A66B08">
        <w:rPr>
          <w:rFonts w:ascii="Times New Roman" w:hAnsi="Times New Roman" w:cs="Times New Roman"/>
          <w:sz w:val="22"/>
        </w:rPr>
        <w:t>ile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wymagane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</w:t>
      </w:r>
    </w:p>
    <w:p w14:paraId="3B3D5E99" w14:textId="6ECF7930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certyfikaty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albo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zaświadczenia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potwierdzające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udział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nabycie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kompetencji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jeżeli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dotyczą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danej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</w:p>
    <w:p w14:paraId="3C62F37E" w14:textId="4EE535DA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raport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cząstkowy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końcowy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66B08">
        <w:rPr>
          <w:rFonts w:ascii="Times New Roman" w:hAnsi="Times New Roman" w:cs="Times New Roman"/>
          <w:sz w:val="22"/>
        </w:rPr>
        <w:t>wykonania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</w:p>
    <w:p w14:paraId="3B23EF6E" w14:textId="6F9E78A0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rekomendacje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NGO, </w:t>
      </w:r>
      <w:proofErr w:type="spellStart"/>
      <w:r w:rsidRPr="00A66B08">
        <w:rPr>
          <w:rFonts w:ascii="Times New Roman" w:hAnsi="Times New Roman" w:cs="Times New Roman"/>
          <w:sz w:val="22"/>
        </w:rPr>
        <w:t>jeżeli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obejmuje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doradztwo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mentoring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warsztaty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eksperckie</w:t>
      </w:r>
      <w:proofErr w:type="spellEnd"/>
    </w:p>
    <w:p w14:paraId="6CA533D0" w14:textId="21E4BE2E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protokół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odbioru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albo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miesięczne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zestawienie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wykonanych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godzin</w:t>
      </w:r>
      <w:proofErr w:type="spellEnd"/>
      <w:r w:rsidRPr="00A66B08">
        <w:rPr>
          <w:rFonts w:ascii="Times New Roman" w:hAnsi="Times New Roman" w:cs="Times New Roman"/>
          <w:sz w:val="22"/>
        </w:rPr>
        <w:t>/</w:t>
      </w:r>
      <w:proofErr w:type="spellStart"/>
      <w:r w:rsidRPr="00A66B08">
        <w:rPr>
          <w:rFonts w:ascii="Times New Roman" w:hAnsi="Times New Roman" w:cs="Times New Roman"/>
          <w:sz w:val="22"/>
        </w:rPr>
        <w:t>usług</w:t>
      </w:r>
      <w:proofErr w:type="spellEnd"/>
    </w:p>
    <w:p w14:paraId="18C19F23" w14:textId="1F11F47E" w:rsidR="00F66398" w:rsidRPr="00A66B08" w:rsidRDefault="00F66398" w:rsidP="00A66B08">
      <w:pPr>
        <w:pStyle w:val="Akapitzlist"/>
        <w:numPr>
          <w:ilvl w:val="1"/>
          <w:numId w:val="21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inne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wymagane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A66B08">
        <w:rPr>
          <w:rFonts w:ascii="Times New Roman" w:hAnsi="Times New Roman" w:cs="Times New Roman"/>
          <w:sz w:val="22"/>
        </w:rPr>
        <w:t>Instytucję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Zarządzającą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kontrolę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dokumentację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</w:p>
    <w:p w14:paraId="5702BCD5" w14:textId="17E6583D" w:rsidR="00F66398" w:rsidRPr="00A66B08" w:rsidRDefault="00F66398" w:rsidP="00A66B08">
      <w:pPr>
        <w:pStyle w:val="Akapitzlist"/>
        <w:numPr>
          <w:ilvl w:val="1"/>
          <w:numId w:val="1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66B08">
        <w:rPr>
          <w:rFonts w:ascii="Times New Roman" w:hAnsi="Times New Roman" w:cs="Times New Roman"/>
          <w:sz w:val="22"/>
        </w:rPr>
        <w:t>Dokumentacja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musi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być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przekazywana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terminie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do 5 </w:t>
      </w:r>
      <w:proofErr w:type="spellStart"/>
      <w:r w:rsidRPr="00A66B08">
        <w:rPr>
          <w:rFonts w:ascii="Times New Roman" w:hAnsi="Times New Roman" w:cs="Times New Roman"/>
          <w:sz w:val="22"/>
        </w:rPr>
        <w:t>dni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roboczych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zakończenia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danej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lub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66B08">
        <w:rPr>
          <w:rFonts w:ascii="Times New Roman" w:hAnsi="Times New Roman" w:cs="Times New Roman"/>
          <w:sz w:val="22"/>
        </w:rPr>
        <w:t>innym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terminie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wskazanym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przez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A66B08">
        <w:rPr>
          <w:rFonts w:ascii="Times New Roman" w:hAnsi="Times New Roman" w:cs="Times New Roman"/>
          <w:sz w:val="22"/>
        </w:rPr>
        <w:t>jeżeli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jest to </w:t>
      </w:r>
      <w:proofErr w:type="spellStart"/>
      <w:r w:rsidRPr="00A66B08">
        <w:rPr>
          <w:rFonts w:ascii="Times New Roman" w:hAnsi="Times New Roman" w:cs="Times New Roman"/>
          <w:sz w:val="22"/>
        </w:rPr>
        <w:t>konieczne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dla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rozliczenia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projektu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1F131D49" w14:textId="645A0691" w:rsidR="00F66398" w:rsidRPr="00A66B08" w:rsidRDefault="00F66398" w:rsidP="00A66B08">
      <w:pPr>
        <w:pStyle w:val="Akapitzlist"/>
        <w:numPr>
          <w:ilvl w:val="1"/>
          <w:numId w:val="19"/>
        </w:numPr>
        <w:spacing w:after="0"/>
        <w:rPr>
          <w:rFonts w:ascii="Times New Roman" w:hAnsi="Times New Roman" w:cs="Times New Roman"/>
          <w:sz w:val="22"/>
        </w:rPr>
      </w:pPr>
      <w:r w:rsidRPr="00A66B08">
        <w:rPr>
          <w:rFonts w:ascii="Times New Roman" w:hAnsi="Times New Roman" w:cs="Times New Roman"/>
          <w:sz w:val="22"/>
        </w:rPr>
        <w:t xml:space="preserve">Brak </w:t>
      </w:r>
      <w:proofErr w:type="spellStart"/>
      <w:r w:rsidRPr="00A66B08">
        <w:rPr>
          <w:rFonts w:ascii="Times New Roman" w:hAnsi="Times New Roman" w:cs="Times New Roman"/>
          <w:sz w:val="22"/>
        </w:rPr>
        <w:t>kompletnej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dokumentacji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może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stanowić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podstawę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odmowy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odbioru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usługi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66B08">
        <w:rPr>
          <w:rFonts w:ascii="Times New Roman" w:hAnsi="Times New Roman" w:cs="Times New Roman"/>
          <w:sz w:val="22"/>
        </w:rPr>
        <w:t>wstrzymania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płatności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albo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naliczenia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kar</w:t>
      </w:r>
      <w:proofErr w:type="spellEnd"/>
      <w:r w:rsidRPr="00A66B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sz w:val="22"/>
        </w:rPr>
        <w:t>umownych</w:t>
      </w:r>
      <w:proofErr w:type="spellEnd"/>
      <w:r w:rsidRPr="00A66B08">
        <w:rPr>
          <w:rFonts w:ascii="Times New Roman" w:hAnsi="Times New Roman" w:cs="Times New Roman"/>
          <w:sz w:val="22"/>
        </w:rPr>
        <w:t>.</w:t>
      </w:r>
    </w:p>
    <w:p w14:paraId="511F48EC" w14:textId="77777777" w:rsidR="00A66B08" w:rsidRDefault="00A66B08" w:rsidP="00F66398">
      <w:pPr>
        <w:spacing w:after="0"/>
        <w:rPr>
          <w:rFonts w:ascii="Times New Roman" w:hAnsi="Times New Roman" w:cs="Times New Roman"/>
          <w:sz w:val="22"/>
        </w:rPr>
      </w:pPr>
    </w:p>
    <w:p w14:paraId="3B572E32" w14:textId="2143BABD" w:rsidR="00F66398" w:rsidRPr="00A66B08" w:rsidRDefault="00F66398" w:rsidP="00A66B08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66B08">
        <w:rPr>
          <w:rFonts w:ascii="Times New Roman" w:hAnsi="Times New Roman" w:cs="Times New Roman"/>
          <w:b/>
          <w:bCs/>
          <w:sz w:val="22"/>
        </w:rPr>
        <w:t xml:space="preserve">§ 12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Odbiór</w:t>
      </w:r>
      <w:proofErr w:type="spellEnd"/>
      <w:r w:rsidRPr="00A66B08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66B08">
        <w:rPr>
          <w:rFonts w:ascii="Times New Roman" w:hAnsi="Times New Roman" w:cs="Times New Roman"/>
          <w:b/>
          <w:bCs/>
          <w:sz w:val="22"/>
        </w:rPr>
        <w:t>usług</w:t>
      </w:r>
      <w:proofErr w:type="spellEnd"/>
    </w:p>
    <w:p w14:paraId="1A94023E" w14:textId="77777777" w:rsidR="00F66398" w:rsidRPr="00A46BB3" w:rsidRDefault="00F66398" w:rsidP="00A46BB3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Podstawą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odbioru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A46BB3">
        <w:rPr>
          <w:rFonts w:ascii="Times New Roman" w:hAnsi="Times New Roman" w:cs="Times New Roman"/>
          <w:sz w:val="22"/>
        </w:rPr>
        <w:t>protokół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odbioru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podpisany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przez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Strony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albo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akceptacja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dokumentacji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przez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Zamawiającego w </w:t>
      </w:r>
      <w:proofErr w:type="spellStart"/>
      <w:r w:rsidRPr="00A46BB3">
        <w:rPr>
          <w:rFonts w:ascii="Times New Roman" w:hAnsi="Times New Roman" w:cs="Times New Roman"/>
          <w:sz w:val="22"/>
        </w:rPr>
        <w:t>formie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dokumentowej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3B26C257" w14:textId="77777777" w:rsidR="00F66398" w:rsidRPr="00A46BB3" w:rsidRDefault="00F66398" w:rsidP="00A46BB3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Zamawiający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może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odmówić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odbioru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46BB3">
        <w:rPr>
          <w:rFonts w:ascii="Times New Roman" w:hAnsi="Times New Roman" w:cs="Times New Roman"/>
          <w:sz w:val="22"/>
        </w:rPr>
        <w:t>całości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46BB3">
        <w:rPr>
          <w:rFonts w:ascii="Times New Roman" w:hAnsi="Times New Roman" w:cs="Times New Roman"/>
          <w:sz w:val="22"/>
        </w:rPr>
        <w:t>części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jeżeli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została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niezgodnie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umową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zapytaniem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ofertowym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ofertą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harmonogramem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standardami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dostępności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wymaganiami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projektu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58FA57D3" w14:textId="77777777" w:rsidR="00F66398" w:rsidRPr="00A46BB3" w:rsidRDefault="00F66398" w:rsidP="00A46BB3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sz w:val="22"/>
        </w:rPr>
      </w:pPr>
      <w:r w:rsidRPr="00A46BB3">
        <w:rPr>
          <w:rFonts w:ascii="Times New Roman" w:hAnsi="Times New Roman" w:cs="Times New Roman"/>
          <w:sz w:val="22"/>
        </w:rPr>
        <w:lastRenderedPageBreak/>
        <w:t xml:space="preserve">W </w:t>
      </w:r>
      <w:proofErr w:type="spellStart"/>
      <w:r w:rsidRPr="00A46BB3">
        <w:rPr>
          <w:rFonts w:ascii="Times New Roman" w:hAnsi="Times New Roman" w:cs="Times New Roman"/>
          <w:sz w:val="22"/>
        </w:rPr>
        <w:t>przypadku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stwierdzenia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wad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braków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Zamawiający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wyznaczy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termin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ich </w:t>
      </w:r>
      <w:proofErr w:type="spellStart"/>
      <w:r w:rsidRPr="00A46BB3">
        <w:rPr>
          <w:rFonts w:ascii="Times New Roman" w:hAnsi="Times New Roman" w:cs="Times New Roman"/>
          <w:sz w:val="22"/>
        </w:rPr>
        <w:t>usunięcie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. </w:t>
      </w:r>
      <w:proofErr w:type="spellStart"/>
      <w:r w:rsidRPr="00A46BB3">
        <w:rPr>
          <w:rFonts w:ascii="Times New Roman" w:hAnsi="Times New Roman" w:cs="Times New Roman"/>
          <w:sz w:val="22"/>
        </w:rPr>
        <w:t>Usunięcie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wad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uzupełnienie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braków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wyłącza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prawa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Zamawiającego do </w:t>
      </w:r>
      <w:proofErr w:type="spellStart"/>
      <w:r w:rsidRPr="00A46BB3">
        <w:rPr>
          <w:rFonts w:ascii="Times New Roman" w:hAnsi="Times New Roman" w:cs="Times New Roman"/>
          <w:sz w:val="22"/>
        </w:rPr>
        <w:t>naliczenia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kar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jeżeli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zachodzą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przesłanki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ich </w:t>
      </w:r>
      <w:proofErr w:type="spellStart"/>
      <w:r w:rsidRPr="00A46BB3">
        <w:rPr>
          <w:rFonts w:ascii="Times New Roman" w:hAnsi="Times New Roman" w:cs="Times New Roman"/>
          <w:sz w:val="22"/>
        </w:rPr>
        <w:t>naliczenia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170819CA" w14:textId="77777777" w:rsidR="00F66398" w:rsidRDefault="00F66398" w:rsidP="00A46BB3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Odbiór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bez </w:t>
      </w:r>
      <w:proofErr w:type="spellStart"/>
      <w:r w:rsidRPr="00A46BB3">
        <w:rPr>
          <w:rFonts w:ascii="Times New Roman" w:hAnsi="Times New Roman" w:cs="Times New Roman"/>
          <w:sz w:val="22"/>
        </w:rPr>
        <w:t>zastrzeżeń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pozbawia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Zamawiającego </w:t>
      </w:r>
      <w:proofErr w:type="spellStart"/>
      <w:r w:rsidRPr="00A46BB3">
        <w:rPr>
          <w:rFonts w:ascii="Times New Roman" w:hAnsi="Times New Roman" w:cs="Times New Roman"/>
          <w:sz w:val="22"/>
        </w:rPr>
        <w:t>prawa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46BB3">
        <w:rPr>
          <w:rFonts w:ascii="Times New Roman" w:hAnsi="Times New Roman" w:cs="Times New Roman"/>
          <w:sz w:val="22"/>
        </w:rPr>
        <w:t>dochodzenia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roszczeń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tytułu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wad </w:t>
      </w:r>
      <w:proofErr w:type="spellStart"/>
      <w:r w:rsidRPr="00A46BB3">
        <w:rPr>
          <w:rFonts w:ascii="Times New Roman" w:hAnsi="Times New Roman" w:cs="Times New Roman"/>
          <w:sz w:val="22"/>
        </w:rPr>
        <w:t>ujawnionych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później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A46BB3">
        <w:rPr>
          <w:rFonts w:ascii="Times New Roman" w:hAnsi="Times New Roman" w:cs="Times New Roman"/>
          <w:sz w:val="22"/>
        </w:rPr>
        <w:t>szczególności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46BB3">
        <w:rPr>
          <w:rFonts w:ascii="Times New Roman" w:hAnsi="Times New Roman" w:cs="Times New Roman"/>
          <w:sz w:val="22"/>
        </w:rPr>
        <w:t>toku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kontroli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projektu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27477FA1" w14:textId="77777777" w:rsidR="00A46BB3" w:rsidRPr="00A46BB3" w:rsidRDefault="00A46BB3" w:rsidP="00A46BB3">
      <w:pPr>
        <w:pStyle w:val="Akapitzlist"/>
        <w:spacing w:after="0"/>
        <w:rPr>
          <w:rFonts w:ascii="Times New Roman" w:hAnsi="Times New Roman" w:cs="Times New Roman"/>
          <w:sz w:val="22"/>
        </w:rPr>
      </w:pPr>
    </w:p>
    <w:p w14:paraId="2CD20F95" w14:textId="76835A06" w:rsidR="00F66398" w:rsidRPr="00A46BB3" w:rsidRDefault="00F66398" w:rsidP="00A46BB3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46BB3">
        <w:rPr>
          <w:rFonts w:ascii="Times New Roman" w:hAnsi="Times New Roman" w:cs="Times New Roman"/>
          <w:b/>
          <w:bCs/>
          <w:sz w:val="22"/>
        </w:rPr>
        <w:t>§ 13</w:t>
      </w:r>
      <w:r w:rsidR="003616F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b/>
          <w:bCs/>
          <w:sz w:val="22"/>
        </w:rPr>
        <w:t>Wynagrodzenie</w:t>
      </w:r>
      <w:proofErr w:type="spellEnd"/>
    </w:p>
    <w:p w14:paraId="11AC9F9F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r w:rsidRPr="00A46BB3">
        <w:rPr>
          <w:rFonts w:ascii="Times New Roman" w:hAnsi="Times New Roman" w:cs="Times New Roman"/>
          <w:sz w:val="22"/>
        </w:rPr>
        <w:t xml:space="preserve">Za </w:t>
      </w:r>
      <w:proofErr w:type="spellStart"/>
      <w:r w:rsidRPr="00A46BB3">
        <w:rPr>
          <w:rFonts w:ascii="Times New Roman" w:hAnsi="Times New Roman" w:cs="Times New Roman"/>
          <w:sz w:val="22"/>
        </w:rPr>
        <w:t>prawidłowe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przedmiotu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przysługuje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zgodne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ofertą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wyższe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niż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kwoty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wskazane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dla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części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objętych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z </w:t>
      </w:r>
      <w:proofErr w:type="spellStart"/>
      <w:r w:rsidRPr="00A46BB3">
        <w:rPr>
          <w:rFonts w:ascii="Times New Roman" w:hAnsi="Times New Roman" w:cs="Times New Roman"/>
          <w:sz w:val="22"/>
        </w:rPr>
        <w:t>zastrzeżeniem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ust</w:t>
      </w:r>
      <w:proofErr w:type="spellEnd"/>
      <w:r w:rsidRPr="00A46BB3">
        <w:rPr>
          <w:rFonts w:ascii="Times New Roman" w:hAnsi="Times New Roman" w:cs="Times New Roman"/>
          <w:sz w:val="22"/>
        </w:rPr>
        <w:t>. 2-8.</w:t>
      </w:r>
    </w:p>
    <w:p w14:paraId="26745E18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Maksymalna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wartość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wynosi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……………………… </w:t>
      </w:r>
      <w:proofErr w:type="spellStart"/>
      <w:r w:rsidRPr="00A46BB3">
        <w:rPr>
          <w:rFonts w:ascii="Times New Roman" w:hAnsi="Times New Roman" w:cs="Times New Roman"/>
          <w:sz w:val="22"/>
        </w:rPr>
        <w:t>zł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brutto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A46BB3">
        <w:rPr>
          <w:rFonts w:ascii="Times New Roman" w:hAnsi="Times New Roman" w:cs="Times New Roman"/>
          <w:sz w:val="22"/>
        </w:rPr>
        <w:t>tym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podatek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VAT </w:t>
      </w:r>
      <w:proofErr w:type="spellStart"/>
      <w:r w:rsidRPr="00A46BB3">
        <w:rPr>
          <w:rFonts w:ascii="Times New Roman" w:hAnsi="Times New Roman" w:cs="Times New Roman"/>
          <w:sz w:val="22"/>
        </w:rPr>
        <w:t>według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stawki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zgodnej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obowiązującymi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przepisami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przy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czym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46BB3">
        <w:rPr>
          <w:rFonts w:ascii="Times New Roman" w:hAnsi="Times New Roman" w:cs="Times New Roman"/>
          <w:sz w:val="22"/>
        </w:rPr>
        <w:t>przypadku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zwolnionego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VAT </w:t>
      </w:r>
      <w:proofErr w:type="spellStart"/>
      <w:r w:rsidRPr="00A46BB3">
        <w:rPr>
          <w:rFonts w:ascii="Times New Roman" w:hAnsi="Times New Roman" w:cs="Times New Roman"/>
          <w:sz w:val="22"/>
        </w:rPr>
        <w:t>wartość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brutto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jest </w:t>
      </w:r>
      <w:proofErr w:type="spellStart"/>
      <w:r w:rsidRPr="00A46BB3">
        <w:rPr>
          <w:rFonts w:ascii="Times New Roman" w:hAnsi="Times New Roman" w:cs="Times New Roman"/>
          <w:sz w:val="22"/>
        </w:rPr>
        <w:t>równa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wartości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należnej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594A958F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ma </w:t>
      </w:r>
      <w:proofErr w:type="spellStart"/>
      <w:r w:rsidRPr="00A46BB3">
        <w:rPr>
          <w:rFonts w:ascii="Times New Roman" w:hAnsi="Times New Roman" w:cs="Times New Roman"/>
          <w:sz w:val="22"/>
        </w:rPr>
        <w:t>charakter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maksymalny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obejmuje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wszelkie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koszty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związane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realizacją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A46BB3">
        <w:rPr>
          <w:rFonts w:ascii="Times New Roman" w:hAnsi="Times New Roman" w:cs="Times New Roman"/>
          <w:sz w:val="22"/>
        </w:rPr>
        <w:t>tym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A46BB3">
        <w:rPr>
          <w:rFonts w:ascii="Times New Roman" w:hAnsi="Times New Roman" w:cs="Times New Roman"/>
          <w:sz w:val="22"/>
        </w:rPr>
        <w:t>szczególności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przygotowanie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programów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materiałów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osób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realizujących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dojazdy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pobyt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obsługę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techniczną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online, </w:t>
      </w:r>
      <w:proofErr w:type="spellStart"/>
      <w:r w:rsidRPr="00A46BB3">
        <w:rPr>
          <w:rFonts w:ascii="Times New Roman" w:hAnsi="Times New Roman" w:cs="Times New Roman"/>
          <w:sz w:val="22"/>
        </w:rPr>
        <w:t>materiały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dydaktyczne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przeniesienie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praw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autorskich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udzielenie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licencji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dokumentację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podatki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opłaty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inne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koszty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konieczne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A46BB3">
        <w:rPr>
          <w:rFonts w:ascii="Times New Roman" w:hAnsi="Times New Roman" w:cs="Times New Roman"/>
          <w:sz w:val="22"/>
        </w:rPr>
        <w:t>prawidłowego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umowy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1D587CCC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Rozliczenie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może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następować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częściami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po </w:t>
      </w:r>
      <w:proofErr w:type="spellStart"/>
      <w:r w:rsidRPr="00A46BB3">
        <w:rPr>
          <w:rFonts w:ascii="Times New Roman" w:hAnsi="Times New Roman" w:cs="Times New Roman"/>
          <w:sz w:val="22"/>
        </w:rPr>
        <w:t>wykonaniu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odbiorze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danej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danego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etapu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danej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liczby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godzin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danej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części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zamówienia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zgodnie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harmonogramem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protokołami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odbioru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66B85C86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rozliczane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godzinowo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zostanie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obliczone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jako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iloczyn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liczby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prawidłowo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odebranych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godzin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oraz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stawki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jednostkowej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wynikającej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oferty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49C26648" w14:textId="77777777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r w:rsidRPr="00A46BB3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A46BB3">
        <w:rPr>
          <w:rFonts w:ascii="Times New Roman" w:hAnsi="Times New Roman" w:cs="Times New Roman"/>
          <w:sz w:val="22"/>
        </w:rPr>
        <w:t>przypadku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niewykonania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pełnego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zakresu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godzin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usług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przyczyn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leżących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A46BB3">
        <w:rPr>
          <w:rFonts w:ascii="Times New Roman" w:hAnsi="Times New Roman" w:cs="Times New Roman"/>
          <w:sz w:val="22"/>
        </w:rPr>
        <w:t>stronie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podlega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proporcjonalnemu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obniżeniu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niezależnie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od </w:t>
      </w:r>
      <w:proofErr w:type="spellStart"/>
      <w:r w:rsidRPr="00A46BB3">
        <w:rPr>
          <w:rFonts w:ascii="Times New Roman" w:hAnsi="Times New Roman" w:cs="Times New Roman"/>
          <w:sz w:val="22"/>
        </w:rPr>
        <w:t>prawa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Zamawiającego do </w:t>
      </w:r>
      <w:proofErr w:type="spellStart"/>
      <w:r w:rsidRPr="00A46BB3">
        <w:rPr>
          <w:rFonts w:ascii="Times New Roman" w:hAnsi="Times New Roman" w:cs="Times New Roman"/>
          <w:sz w:val="22"/>
        </w:rPr>
        <w:t>naliczenia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kar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umownych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dochodzenia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odszkodowania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41DABDAF" w14:textId="300669DA" w:rsidR="00F66398" w:rsidRPr="00A46BB3" w:rsidRDefault="00F66398" w:rsidP="00A46BB3">
      <w:pPr>
        <w:pStyle w:val="Akapitzlist"/>
        <w:numPr>
          <w:ilvl w:val="0"/>
          <w:numId w:val="23"/>
        </w:numPr>
        <w:spacing w:after="0"/>
        <w:rPr>
          <w:rFonts w:ascii="Times New Roman" w:hAnsi="Times New Roman" w:cs="Times New Roman"/>
          <w:sz w:val="22"/>
        </w:rPr>
      </w:pPr>
      <w:r w:rsidRPr="00A46BB3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A46BB3">
        <w:rPr>
          <w:rFonts w:ascii="Times New Roman" w:hAnsi="Times New Roman" w:cs="Times New Roman"/>
          <w:sz w:val="22"/>
        </w:rPr>
        <w:t>przypadku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zmniejszenia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liczby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uczestników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zmiany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harmonogramu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lub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odwołania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wydarzenia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</w:t>
      </w:r>
      <w:r w:rsidR="00A46BB3">
        <w:rPr>
          <w:rFonts w:ascii="Times New Roman" w:hAnsi="Times New Roman" w:cs="Times New Roman"/>
          <w:sz w:val="22"/>
        </w:rPr>
        <w:t> </w:t>
      </w:r>
      <w:proofErr w:type="spellStart"/>
      <w:r w:rsidRPr="00A46BB3">
        <w:rPr>
          <w:rFonts w:ascii="Times New Roman" w:hAnsi="Times New Roman" w:cs="Times New Roman"/>
          <w:sz w:val="22"/>
        </w:rPr>
        <w:t>przyczyn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niezależnych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Zamawiającego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wynikających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realizacji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projektu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Wykonawcy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przysługuje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wyłącznie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wynagrodzenie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A46BB3">
        <w:rPr>
          <w:rFonts w:ascii="Times New Roman" w:hAnsi="Times New Roman" w:cs="Times New Roman"/>
          <w:sz w:val="22"/>
        </w:rPr>
        <w:t>usługi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faktycznie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wykonane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odebrane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46BB3">
        <w:rPr>
          <w:rFonts w:ascii="Times New Roman" w:hAnsi="Times New Roman" w:cs="Times New Roman"/>
          <w:sz w:val="22"/>
        </w:rPr>
        <w:t>chyba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że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Strony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uzgodnią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inny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dopuszczalny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sposób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rozliczenia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zgodny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A46BB3">
        <w:rPr>
          <w:rFonts w:ascii="Times New Roman" w:hAnsi="Times New Roman" w:cs="Times New Roman"/>
          <w:sz w:val="22"/>
        </w:rPr>
        <w:t>zasadami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kwalifikowalności</w:t>
      </w:r>
      <w:proofErr w:type="spellEnd"/>
      <w:r w:rsidRPr="00A46BB3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sz w:val="22"/>
        </w:rPr>
        <w:t>wydatków</w:t>
      </w:r>
      <w:proofErr w:type="spellEnd"/>
      <w:r w:rsidRPr="00A46BB3">
        <w:rPr>
          <w:rFonts w:ascii="Times New Roman" w:hAnsi="Times New Roman" w:cs="Times New Roman"/>
          <w:sz w:val="22"/>
        </w:rPr>
        <w:t>.</w:t>
      </w:r>
    </w:p>
    <w:p w14:paraId="74D720F0" w14:textId="77777777" w:rsidR="00A46BB3" w:rsidRDefault="00A46BB3" w:rsidP="00F66398">
      <w:pPr>
        <w:spacing w:after="0"/>
        <w:rPr>
          <w:rFonts w:ascii="Times New Roman" w:hAnsi="Times New Roman" w:cs="Times New Roman"/>
          <w:sz w:val="22"/>
        </w:rPr>
      </w:pPr>
    </w:p>
    <w:p w14:paraId="7FABC121" w14:textId="282189B3" w:rsidR="00F66398" w:rsidRPr="00A46BB3" w:rsidRDefault="00F66398" w:rsidP="00A46BB3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A46BB3">
        <w:rPr>
          <w:rFonts w:ascii="Times New Roman" w:hAnsi="Times New Roman" w:cs="Times New Roman"/>
          <w:b/>
          <w:bCs/>
          <w:sz w:val="22"/>
        </w:rPr>
        <w:t xml:space="preserve">§ 14 </w:t>
      </w:r>
      <w:proofErr w:type="spellStart"/>
      <w:r w:rsidRPr="00A46BB3">
        <w:rPr>
          <w:rFonts w:ascii="Times New Roman" w:hAnsi="Times New Roman" w:cs="Times New Roman"/>
          <w:b/>
          <w:bCs/>
          <w:sz w:val="22"/>
        </w:rPr>
        <w:t>Faktury</w:t>
      </w:r>
      <w:proofErr w:type="spellEnd"/>
      <w:r w:rsidRPr="00A46BB3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A46BB3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46BB3">
        <w:rPr>
          <w:rFonts w:ascii="Times New Roman" w:hAnsi="Times New Roman" w:cs="Times New Roman"/>
          <w:b/>
          <w:bCs/>
          <w:sz w:val="22"/>
        </w:rPr>
        <w:t>płatności</w:t>
      </w:r>
      <w:proofErr w:type="spellEnd"/>
    </w:p>
    <w:p w14:paraId="5760B680" w14:textId="1EF4D483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Podstawą wystawienia faktury, faktury ustrukturyzowanej w Krajowym Systemie e-Faktur, zwanym dalej „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”, albo rachunku jest podpisany przez Strony protokół odbioru albo inny dokument potwierdzający należyte wykonanie i odbiór usługi przez Zamawiającego. </w:t>
      </w:r>
    </w:p>
    <w:p w14:paraId="3446431D" w14:textId="31896DD2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Jeżeli zgodnie z obowiązującymi przepisami prawa Wykonawca jest zobowiązany do wystawienia faktury ustrukturyzowanej przy użyciu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Wykonawca wystawi i udostępni fakturę Zamawiającemu za pośrednictwem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zgodnie z przepisami ustawy o podatku od towarów i usług oraz przepisami wykonawczymi. </w:t>
      </w:r>
    </w:p>
    <w:p w14:paraId="0689779F" w14:textId="0046EF07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Za dzień otrzymania faktury wystawionej przy użyciu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 Strony uznają dzień jej udostępnienia Zamawiającemu w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chyba że bezwzględnie obowiązujące przepisy prawa stanowią inaczej. </w:t>
      </w:r>
    </w:p>
    <w:p w14:paraId="62BEB832" w14:textId="0F4EFDC8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Jeżeli Wykonawca nie jest zobowiązany do wystawiania faktur przy użyciu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 albo wystawia rachunek, dokument rozliczeniowy zostanie doręczony Zamawiającemu w formie dopuszczalnej przepisami prawa i niniejszą umową, w szczególności w postaci elektronicznej na adres e-mail: </w:t>
      </w:r>
      <w:r w:rsidR="009829F4" w:rsidRPr="009829F4">
        <w:rPr>
          <w:rFonts w:ascii="Times New Roman" w:hAnsi="Times New Roman" w:cs="Times New Roman"/>
          <w:sz w:val="22"/>
        </w:rPr>
        <w:t>biuro@plaskowyz.pl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. </w:t>
      </w:r>
    </w:p>
    <w:p w14:paraId="49AD4129" w14:textId="0CDE9910" w:rsid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lastRenderedPageBreak/>
        <w:t xml:space="preserve">Wynagrodzenie będzie płatne przelewem na rachunek bankowy Wykonawcy wskazany na fakturze, fakturze ustrukturyzowanej albo rachunku, w terminie do </w:t>
      </w:r>
      <w:r w:rsidR="009829F4">
        <w:rPr>
          <w:rFonts w:ascii="Times New Roman" w:hAnsi="Times New Roman" w:cs="Times New Roman"/>
          <w:b/>
          <w:bCs/>
          <w:sz w:val="22"/>
          <w:lang w:val="pl-PL"/>
        </w:rPr>
        <w:t>21</w:t>
      </w:r>
      <w:r w:rsidRPr="00E60017">
        <w:rPr>
          <w:rFonts w:ascii="Times New Roman" w:hAnsi="Times New Roman" w:cs="Times New Roman"/>
          <w:b/>
          <w:bCs/>
          <w:sz w:val="22"/>
          <w:lang w:val="pl-PL"/>
        </w:rPr>
        <w:t xml:space="preserve"> dni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 od dnia otrzymania przez Zamawiającego prawidłowo wystawionej faktury, faktury ustrukturyzowanej albo rachunku wraz z kompletną dokumentacją rozliczeniową wymaganą umową.</w:t>
      </w:r>
    </w:p>
    <w:p w14:paraId="48B6FF84" w14:textId="2059B2E3" w:rsidR="009829F4" w:rsidRPr="00E60017" w:rsidRDefault="009829F4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>
        <w:rPr>
          <w:rFonts w:ascii="Times New Roman" w:hAnsi="Times New Roman" w:cs="Times New Roman"/>
          <w:sz w:val="22"/>
          <w:lang w:val="pl-PL"/>
        </w:rPr>
        <w:t>Zamawiający dopuszcza płatności częściowe.</w:t>
      </w:r>
    </w:p>
    <w:p w14:paraId="16A9AA6C" w14:textId="42F4F42D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Faktura, faktura ustrukturyzowana albo rachunek powinny zawierać dane wymagane przez Zamawiającego do prawidłowego rozliczenia projektu, w szczególności: numer niniejszej umowy, nazwę projektu, numer projektu, oznaczenie części zamówienia, zakres wykonanej usługi, okres rozliczeniowy oraz inne dane wymagane przez Zamawiającego, o ile zostały przekazane Wykonawcy przed wystawieniem dokumentu rozliczeniowego. </w:t>
      </w:r>
    </w:p>
    <w:p w14:paraId="05FBB3A0" w14:textId="4A4831FF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Wykonawca zobowiązuje się, aby dane Zamawiającego oraz dane dotyczące umowy i projektu wskazane na fakturze, fakturze ustrukturyzowanej albo rachunku były zgodne z danymi przekazanymi przez Zamawiającego. W przypadku braku możliwości zamieszczenia wszystkich danych projektowych w strukturze faktury ustrukturyzowanej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Wykonawca zamieści je w polach opisowych dostępnych w strukturze faktury albo przekaże je Zamawiającemu w odrębnym dokumencie rozliczeniowym, stanowiącym załącznik do faktury lub dokumentację rozliczeniową. </w:t>
      </w:r>
    </w:p>
    <w:p w14:paraId="2426B20E" w14:textId="4EB2E0B2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Kompletną dokumentację rozliczeniową stanowią w szczególności, odpowiednio do zakresu wykonanej usługi: protokół odbioru, lista obecności albo raport obecności online, karta doradztwa lub mentoringu, program szkolenia/warsztatu, materiały szkoleniowe, raport z realizacji usługi, zestawienie godzin, zaświadczenia/certyfikaty dla uczestników, dokumentacja potwierdzająca wykonanie usługi oraz inne dokumenty wymagane umową lub przez Zamawiającego dla celów rozliczenia projektu. </w:t>
      </w:r>
    </w:p>
    <w:p w14:paraId="7B898E03" w14:textId="3F62FD6E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 przypadku wystawienia faktury, faktury ustrukturyzowanej albo rachunku nieprawidłowo, niezgodnie z umową, bez podpisanego protokołu odbioru albo bez wymaganej kompletnej dokumentacji rozliczeniowej, Zamawiający może wstrzymać płatność do czasu usunięcia nieprawidłowości, uzupełnienia dokumentacji albo doręczenia prawidłowego dokumentu rozliczeniowego. Wstrzymanie płatności z tej przyczyny nie stanowi opóźnienia ani zwłoki Zamawiającego w zapłacie. </w:t>
      </w:r>
    </w:p>
    <w:p w14:paraId="6719FB81" w14:textId="53A14CF6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 przypadku konieczności skorygowania faktury wystawionej przy użyciu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Wykonawca wystawi fakturę korygującą przy użyciu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jeżeli wymagają tego obowiązujące przepisy prawa. </w:t>
      </w:r>
    </w:p>
    <w:p w14:paraId="0958CD05" w14:textId="6E1257B3" w:rsidR="00E60017" w:rsidRPr="00E60017" w:rsidRDefault="00E60017" w:rsidP="00E60017">
      <w:pPr>
        <w:pStyle w:val="Akapitzlist"/>
        <w:numPr>
          <w:ilvl w:val="0"/>
          <w:numId w:val="24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Zmiana sposobu wystawiania lub doręczania faktur wynikająca ze zmiany powszechnie obowiązujących przepisów prawa, w szczególności przepisów dotyczących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KSeF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>, nie wymaga zmiany umowy, o ile nie prowadzi do zmiany wynagrodzenia Wykonawcy ani istotnej zmiany zakresu świadczenia.</w:t>
      </w:r>
    </w:p>
    <w:p w14:paraId="46F0CCFD" w14:textId="77777777" w:rsidR="00E60017" w:rsidRDefault="00E60017" w:rsidP="00E60017">
      <w:pPr>
        <w:spacing w:after="0"/>
        <w:rPr>
          <w:rFonts w:ascii="Times New Roman" w:hAnsi="Times New Roman" w:cs="Times New Roman"/>
          <w:sz w:val="22"/>
          <w:lang w:val="pl-PL"/>
        </w:rPr>
      </w:pPr>
    </w:p>
    <w:p w14:paraId="6BEBAA6B" w14:textId="29AC52B3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16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Ochrona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osobowych</w:t>
      </w:r>
      <w:proofErr w:type="spellEnd"/>
    </w:p>
    <w:p w14:paraId="4AF5C1EF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Strony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przetwarzać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zgodnie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Rozporządzeniem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Parlamentu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Europejskiego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Rady (UE) 2016/679 </w:t>
      </w:r>
      <w:proofErr w:type="spellStart"/>
      <w:r w:rsidRPr="00E60017">
        <w:rPr>
          <w:rFonts w:ascii="Times New Roman" w:hAnsi="Times New Roman" w:cs="Times New Roman"/>
          <w:sz w:val="22"/>
        </w:rPr>
        <w:t>oraz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przepisami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krajowymi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dotyczącymi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ochrony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osobowych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511DB96D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przetwarzać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uczestników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wyłącznie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zakresie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celu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niezbędnym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oraz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podstawie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upoważnienia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polecenia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odrębnej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powierzenia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przetwarzania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jeżeli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Zamawiający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uzna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jej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zawarcie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konieczne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7C5F6F00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zapewnić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aby </w:t>
      </w:r>
      <w:proofErr w:type="spellStart"/>
      <w:r w:rsidRPr="00E60017">
        <w:rPr>
          <w:rFonts w:ascii="Times New Roman" w:hAnsi="Times New Roman" w:cs="Times New Roman"/>
          <w:sz w:val="22"/>
        </w:rPr>
        <w:t>osoby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realizujące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zachowały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poufność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informacji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uzyskanych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związku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realizacją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projektu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74323C1F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r w:rsidRPr="00E60017">
        <w:rPr>
          <w:rFonts w:ascii="Times New Roman" w:hAnsi="Times New Roman" w:cs="Times New Roman"/>
          <w:sz w:val="22"/>
        </w:rPr>
        <w:t xml:space="preserve">Po </w:t>
      </w:r>
      <w:proofErr w:type="spellStart"/>
      <w:r w:rsidRPr="00E60017">
        <w:rPr>
          <w:rFonts w:ascii="Times New Roman" w:hAnsi="Times New Roman" w:cs="Times New Roman"/>
          <w:sz w:val="22"/>
        </w:rPr>
        <w:t>zakończeniu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zwróci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usunie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zgodnie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dyspozycją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E60017">
        <w:rPr>
          <w:rFonts w:ascii="Times New Roman" w:hAnsi="Times New Roman" w:cs="Times New Roman"/>
          <w:sz w:val="22"/>
        </w:rPr>
        <w:t>chyba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dalsze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przechowywanie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wynika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przepisów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prawa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46396B78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r w:rsidRPr="00E60017">
        <w:rPr>
          <w:rFonts w:ascii="Times New Roman" w:hAnsi="Times New Roman" w:cs="Times New Roman"/>
          <w:sz w:val="22"/>
        </w:rPr>
        <w:lastRenderedPageBreak/>
        <w:t xml:space="preserve">§ 17. </w:t>
      </w:r>
      <w:proofErr w:type="spellStart"/>
      <w:r w:rsidRPr="00E60017">
        <w:rPr>
          <w:rFonts w:ascii="Times New Roman" w:hAnsi="Times New Roman" w:cs="Times New Roman"/>
          <w:sz w:val="22"/>
        </w:rPr>
        <w:t>Konflikt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interesów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powiązania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bezstronność</w:t>
      </w:r>
      <w:proofErr w:type="spellEnd"/>
    </w:p>
    <w:p w14:paraId="23DCBE53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oświadcza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dzień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zawarcia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zachodzą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wobec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okoliczności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stanowiące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konflikt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interesów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ani </w:t>
      </w:r>
      <w:proofErr w:type="spellStart"/>
      <w:r w:rsidRPr="00E60017">
        <w:rPr>
          <w:rFonts w:ascii="Times New Roman" w:hAnsi="Times New Roman" w:cs="Times New Roman"/>
          <w:sz w:val="22"/>
        </w:rPr>
        <w:t>powiązania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kapitałowe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Zamawiającym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które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naruszałyby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zasadę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konkurencyjności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bezstronność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postępowania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667E46EC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niezwłocznie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poinformować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 o </w:t>
      </w:r>
      <w:proofErr w:type="spellStart"/>
      <w:r w:rsidRPr="00E60017">
        <w:rPr>
          <w:rFonts w:ascii="Times New Roman" w:hAnsi="Times New Roman" w:cs="Times New Roman"/>
          <w:sz w:val="22"/>
        </w:rPr>
        <w:t>każdej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okoliczności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mogącej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powodować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konflikt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interesów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powiązanie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kapitałowe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ryzyko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podwójnego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finansowania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naruszenie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zasad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kwalifikowalności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wydatków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1573C499" w14:textId="77777777" w:rsidR="00F66398" w:rsidRPr="00E60017" w:rsidRDefault="00F66398" w:rsidP="00E60017">
      <w:pPr>
        <w:pStyle w:val="Akapitzlist"/>
        <w:numPr>
          <w:ilvl w:val="0"/>
          <w:numId w:val="25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Naruszenie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obowiązków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E60017">
        <w:rPr>
          <w:rFonts w:ascii="Times New Roman" w:hAnsi="Times New Roman" w:cs="Times New Roman"/>
          <w:sz w:val="22"/>
        </w:rPr>
        <w:t>których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mowa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niniejszym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paragrafie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stanowić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podstawę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odstąpienia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jej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rozwiązania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E60017">
        <w:rPr>
          <w:rFonts w:ascii="Times New Roman" w:hAnsi="Times New Roman" w:cs="Times New Roman"/>
          <w:sz w:val="22"/>
        </w:rPr>
        <w:t>skutkiem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natychmiastowym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winy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14C64DBF" w14:textId="77777777" w:rsidR="00E60017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1549D489" w14:textId="52ED591E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18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Kontrola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audyt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archiwizacja</w:t>
      </w:r>
      <w:proofErr w:type="spellEnd"/>
    </w:p>
    <w:p w14:paraId="4C6B5307" w14:textId="77777777" w:rsidR="00F66398" w:rsidRPr="00E60017" w:rsidRDefault="00F66398" w:rsidP="00E60017">
      <w:pPr>
        <w:pStyle w:val="Akapitzlist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współpracować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Zamawiającym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Instytucją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Zarządzającą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organami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kontroli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audytu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innymi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uprawnionymi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podmiotami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zakresie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dotyczącym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rozliczenia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kontroli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objętych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umową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4C5D036B" w14:textId="77777777" w:rsidR="00F66398" w:rsidRPr="00E60017" w:rsidRDefault="00F66398" w:rsidP="00E60017">
      <w:pPr>
        <w:pStyle w:val="Akapitzlist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udzielać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wyjaśnień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przekazywać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dokumenty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potwierdzać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umożliwiać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weryfikację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prawidłowości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terminach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wskazanych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E60017">
        <w:rPr>
          <w:rFonts w:ascii="Times New Roman" w:hAnsi="Times New Roman" w:cs="Times New Roman"/>
          <w:sz w:val="22"/>
        </w:rPr>
        <w:t>jeżeli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jest to </w:t>
      </w:r>
      <w:proofErr w:type="spellStart"/>
      <w:r w:rsidRPr="00E60017">
        <w:rPr>
          <w:rFonts w:ascii="Times New Roman" w:hAnsi="Times New Roman" w:cs="Times New Roman"/>
          <w:sz w:val="22"/>
        </w:rPr>
        <w:t>wymagane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E60017">
        <w:rPr>
          <w:rFonts w:ascii="Times New Roman" w:hAnsi="Times New Roman" w:cs="Times New Roman"/>
          <w:sz w:val="22"/>
        </w:rPr>
        <w:t>rozliczenia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kontroli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projektu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2758EB7A" w14:textId="77777777" w:rsidR="00F66398" w:rsidRDefault="00F66398" w:rsidP="00E60017">
      <w:pPr>
        <w:pStyle w:val="Akapitzlist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zobowiązuje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przechowywać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dokumentację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związaną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realizacją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okres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wymagany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dla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projektu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okres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wskazany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Zamawiającego,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krócej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jednak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niż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okres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przedawnienia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roszczeń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wynikających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chyba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przepisy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dokumenty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programowe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wymagają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dłuższego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okresu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13BF44CF" w14:textId="77777777" w:rsidR="00E60017" w:rsidRPr="00E60017" w:rsidRDefault="00E60017" w:rsidP="00E60017">
      <w:pPr>
        <w:pStyle w:val="Akapitzlist"/>
        <w:spacing w:after="0"/>
        <w:rPr>
          <w:rFonts w:ascii="Times New Roman" w:hAnsi="Times New Roman" w:cs="Times New Roman"/>
          <w:sz w:val="22"/>
        </w:rPr>
      </w:pPr>
    </w:p>
    <w:p w14:paraId="194E655D" w14:textId="7680C7A9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19 Kary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umowne</w:t>
      </w:r>
      <w:proofErr w:type="spellEnd"/>
    </w:p>
    <w:p w14:paraId="6F93638B" w14:textId="1FB379C9" w:rsidR="00F66398" w:rsidRPr="00E60017" w:rsidRDefault="00F66398" w:rsidP="00E60017">
      <w:pPr>
        <w:pStyle w:val="Akapitzlist"/>
        <w:numPr>
          <w:ilvl w:val="0"/>
          <w:numId w:val="2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Zamawiający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naliczyć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następujące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kary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umowne</w:t>
      </w:r>
      <w:proofErr w:type="spellEnd"/>
      <w:r w:rsidRPr="00E60017">
        <w:rPr>
          <w:rFonts w:ascii="Times New Roman" w:hAnsi="Times New Roman" w:cs="Times New Roman"/>
          <w:sz w:val="22"/>
        </w:rPr>
        <w:t>:</w:t>
      </w:r>
    </w:p>
    <w:p w14:paraId="42D08E53" w14:textId="6906C289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zwłoka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względem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uzgodnionego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terminu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przyczyn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leżących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E60017">
        <w:rPr>
          <w:rFonts w:ascii="Times New Roman" w:hAnsi="Times New Roman" w:cs="Times New Roman"/>
          <w:sz w:val="22"/>
        </w:rPr>
        <w:t>stronie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ab/>
        <w:t xml:space="preserve">0,5% </w:t>
      </w:r>
      <w:proofErr w:type="spellStart"/>
      <w:r w:rsidRPr="00E60017">
        <w:rPr>
          <w:rFonts w:ascii="Times New Roman" w:hAnsi="Times New Roman" w:cs="Times New Roman"/>
          <w:sz w:val="22"/>
        </w:rPr>
        <w:t>wartości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każdy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rozpoczęty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dzień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zwłoki</w:t>
      </w:r>
      <w:proofErr w:type="spellEnd"/>
    </w:p>
    <w:p w14:paraId="55F0E203" w14:textId="7A1DBEF2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nieprzekazanie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kompletnej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dokumentacji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termini</w:t>
      </w:r>
      <w:r w:rsidR="00E60017">
        <w:rPr>
          <w:rFonts w:ascii="Times New Roman" w:hAnsi="Times New Roman" w:cs="Times New Roman"/>
          <w:sz w:val="22"/>
        </w:rPr>
        <w:t xml:space="preserve">: </w:t>
      </w:r>
      <w:r w:rsidRPr="00E60017">
        <w:rPr>
          <w:rFonts w:ascii="Times New Roman" w:hAnsi="Times New Roman" w:cs="Times New Roman"/>
          <w:sz w:val="22"/>
        </w:rPr>
        <w:t xml:space="preserve">0,2% </w:t>
      </w:r>
      <w:proofErr w:type="spellStart"/>
      <w:r w:rsidRPr="00E60017">
        <w:rPr>
          <w:rFonts w:ascii="Times New Roman" w:hAnsi="Times New Roman" w:cs="Times New Roman"/>
          <w:sz w:val="22"/>
        </w:rPr>
        <w:t>wartości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każdy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rozpoczęty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dzień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zwłoki</w:t>
      </w:r>
      <w:proofErr w:type="spellEnd"/>
    </w:p>
    <w:p w14:paraId="151B8175" w14:textId="289B340C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realizacja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niezaakceptowaną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niespełniającą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wymagań</w:t>
      </w:r>
      <w:proofErr w:type="spellEnd"/>
      <w:r w:rsidR="00E60017">
        <w:rPr>
          <w:rFonts w:ascii="Times New Roman" w:hAnsi="Times New Roman" w:cs="Times New Roman"/>
          <w:sz w:val="22"/>
        </w:rPr>
        <w:t xml:space="preserve">: </w:t>
      </w:r>
      <w:r w:rsidRPr="00E60017">
        <w:rPr>
          <w:rFonts w:ascii="Times New Roman" w:hAnsi="Times New Roman" w:cs="Times New Roman"/>
          <w:sz w:val="22"/>
        </w:rPr>
        <w:t xml:space="preserve">10% </w:t>
      </w:r>
      <w:proofErr w:type="spellStart"/>
      <w:r w:rsidRPr="00E60017">
        <w:rPr>
          <w:rFonts w:ascii="Times New Roman" w:hAnsi="Times New Roman" w:cs="Times New Roman"/>
          <w:sz w:val="22"/>
        </w:rPr>
        <w:t>wartości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</w:p>
    <w:p w14:paraId="5B421C5A" w14:textId="3CC4CF9F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nienależyte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E60017">
        <w:rPr>
          <w:rFonts w:ascii="Times New Roman" w:hAnsi="Times New Roman" w:cs="Times New Roman"/>
          <w:sz w:val="22"/>
        </w:rPr>
        <w:t>tym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istotne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odstępstwo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programu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brak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przygotowania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merytorycznego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brak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zachowania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standardów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dostępności</w:t>
      </w:r>
      <w:proofErr w:type="spellEnd"/>
      <w:r w:rsidR="00E60017">
        <w:rPr>
          <w:rFonts w:ascii="Times New Roman" w:hAnsi="Times New Roman" w:cs="Times New Roman"/>
          <w:sz w:val="22"/>
        </w:rPr>
        <w:t xml:space="preserve">: </w:t>
      </w:r>
      <w:r w:rsidRPr="00E60017">
        <w:rPr>
          <w:rFonts w:ascii="Times New Roman" w:hAnsi="Times New Roman" w:cs="Times New Roman"/>
          <w:sz w:val="22"/>
        </w:rPr>
        <w:t xml:space="preserve">do 20% </w:t>
      </w:r>
      <w:proofErr w:type="spellStart"/>
      <w:r w:rsidRPr="00E60017">
        <w:rPr>
          <w:rFonts w:ascii="Times New Roman" w:hAnsi="Times New Roman" w:cs="Times New Roman"/>
          <w:sz w:val="22"/>
        </w:rPr>
        <w:t>wartości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</w:p>
    <w:p w14:paraId="1246810A" w14:textId="74121B53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odstąpienie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od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rozwiązanie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przyczyn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leżących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E60017">
        <w:rPr>
          <w:rFonts w:ascii="Times New Roman" w:hAnsi="Times New Roman" w:cs="Times New Roman"/>
          <w:sz w:val="22"/>
        </w:rPr>
        <w:t>stronie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="00E60017">
        <w:rPr>
          <w:rFonts w:ascii="Times New Roman" w:hAnsi="Times New Roman" w:cs="Times New Roman"/>
          <w:sz w:val="22"/>
        </w:rPr>
        <w:t xml:space="preserve">: </w:t>
      </w:r>
      <w:r w:rsidRPr="00E60017">
        <w:rPr>
          <w:rFonts w:ascii="Times New Roman" w:hAnsi="Times New Roman" w:cs="Times New Roman"/>
          <w:sz w:val="22"/>
        </w:rPr>
        <w:t xml:space="preserve">20% </w:t>
      </w:r>
      <w:proofErr w:type="spellStart"/>
      <w:r w:rsidRPr="00E60017">
        <w:rPr>
          <w:rFonts w:ascii="Times New Roman" w:hAnsi="Times New Roman" w:cs="Times New Roman"/>
          <w:sz w:val="22"/>
        </w:rPr>
        <w:t>maksymalnego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wynagrodzenia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objętego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umową</w:t>
      </w:r>
      <w:proofErr w:type="spellEnd"/>
    </w:p>
    <w:p w14:paraId="35D11607" w14:textId="32335EF4" w:rsidR="00F66398" w:rsidRPr="00E60017" w:rsidRDefault="00F66398" w:rsidP="00E60017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naruszenie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poufności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zasad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ochrony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praw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autorskich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konfliktu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interesów</w:t>
      </w:r>
      <w:proofErr w:type="spellEnd"/>
      <w:r w:rsidR="00E60017">
        <w:rPr>
          <w:rFonts w:ascii="Times New Roman" w:hAnsi="Times New Roman" w:cs="Times New Roman"/>
          <w:sz w:val="22"/>
        </w:rPr>
        <w:t xml:space="preserve">: </w:t>
      </w:r>
      <w:r w:rsidRPr="00E60017">
        <w:rPr>
          <w:rFonts w:ascii="Times New Roman" w:hAnsi="Times New Roman" w:cs="Times New Roman"/>
          <w:sz w:val="22"/>
        </w:rPr>
        <w:t xml:space="preserve">10% </w:t>
      </w:r>
      <w:proofErr w:type="spellStart"/>
      <w:r w:rsidRPr="00E60017">
        <w:rPr>
          <w:rFonts w:ascii="Times New Roman" w:hAnsi="Times New Roman" w:cs="Times New Roman"/>
          <w:sz w:val="22"/>
        </w:rPr>
        <w:t>maksymalnego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wynagrodzenia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objętego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każde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naruszenie</w:t>
      </w:r>
      <w:proofErr w:type="spellEnd"/>
    </w:p>
    <w:p w14:paraId="3146E9A1" w14:textId="0554105E" w:rsidR="00F66398" w:rsidRPr="00E60017" w:rsidRDefault="00F66398" w:rsidP="00E60017">
      <w:pPr>
        <w:pStyle w:val="Akapitzlist"/>
        <w:numPr>
          <w:ilvl w:val="0"/>
          <w:numId w:val="2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Łączna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wysokość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kar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przekroczyć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r w:rsidR="00E60017" w:rsidRPr="00E60017">
        <w:rPr>
          <w:rFonts w:ascii="Times New Roman" w:hAnsi="Times New Roman" w:cs="Times New Roman"/>
          <w:sz w:val="22"/>
        </w:rPr>
        <w:t>2</w:t>
      </w:r>
      <w:r w:rsidRPr="00E60017">
        <w:rPr>
          <w:rFonts w:ascii="Times New Roman" w:hAnsi="Times New Roman" w:cs="Times New Roman"/>
          <w:sz w:val="22"/>
        </w:rPr>
        <w:t xml:space="preserve">0% </w:t>
      </w:r>
      <w:proofErr w:type="spellStart"/>
      <w:r w:rsidRPr="00E60017">
        <w:rPr>
          <w:rFonts w:ascii="Times New Roman" w:hAnsi="Times New Roman" w:cs="Times New Roman"/>
          <w:sz w:val="22"/>
        </w:rPr>
        <w:t>maksymalnego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wynagrodzenia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brutto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określonego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§ 13 </w:t>
      </w:r>
      <w:proofErr w:type="spellStart"/>
      <w:r w:rsidRPr="00E60017">
        <w:rPr>
          <w:rFonts w:ascii="Times New Roman" w:hAnsi="Times New Roman" w:cs="Times New Roman"/>
          <w:sz w:val="22"/>
        </w:rPr>
        <w:t>ust</w:t>
      </w:r>
      <w:proofErr w:type="spellEnd"/>
      <w:r w:rsidRPr="00E60017">
        <w:rPr>
          <w:rFonts w:ascii="Times New Roman" w:hAnsi="Times New Roman" w:cs="Times New Roman"/>
          <w:sz w:val="22"/>
        </w:rPr>
        <w:t>. 2.</w:t>
      </w:r>
    </w:p>
    <w:p w14:paraId="087D8C39" w14:textId="7DF09A83" w:rsidR="00F66398" w:rsidRPr="00E60017" w:rsidRDefault="00F66398" w:rsidP="00E60017">
      <w:pPr>
        <w:pStyle w:val="Akapitzlist"/>
        <w:numPr>
          <w:ilvl w:val="0"/>
          <w:numId w:val="27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Zamawiający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dochodzić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odszkodowania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przewyższającego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wysokość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kar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zasadach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ogólnych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E60017">
        <w:rPr>
          <w:rFonts w:ascii="Times New Roman" w:hAnsi="Times New Roman" w:cs="Times New Roman"/>
          <w:sz w:val="22"/>
        </w:rPr>
        <w:t>szczególności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gdy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szkoda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obejmuje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korekty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finansowe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uznanie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wydatków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niekwalifikowalne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obowiązek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zwrotu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środków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wynikający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nienależytego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Wykonawcę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53792C2A" w14:textId="3383800B" w:rsidR="00F66398" w:rsidRPr="00E60017" w:rsidRDefault="00F66398" w:rsidP="00E60017">
      <w:pPr>
        <w:pStyle w:val="Akapitzlist"/>
        <w:numPr>
          <w:ilvl w:val="0"/>
          <w:numId w:val="27"/>
        </w:numPr>
        <w:spacing w:after="0"/>
        <w:rPr>
          <w:rFonts w:ascii="Times New Roman" w:hAnsi="Times New Roman" w:cs="Times New Roman"/>
          <w:sz w:val="22"/>
        </w:rPr>
      </w:pPr>
      <w:r w:rsidRPr="00E60017">
        <w:rPr>
          <w:rFonts w:ascii="Times New Roman" w:hAnsi="Times New Roman" w:cs="Times New Roman"/>
          <w:sz w:val="22"/>
        </w:rPr>
        <w:lastRenderedPageBreak/>
        <w:t xml:space="preserve">Kary </w:t>
      </w:r>
      <w:proofErr w:type="spellStart"/>
      <w:r w:rsidRPr="00E60017">
        <w:rPr>
          <w:rFonts w:ascii="Times New Roman" w:hAnsi="Times New Roman" w:cs="Times New Roman"/>
          <w:sz w:val="22"/>
        </w:rPr>
        <w:t>umowne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mogą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zostać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potrącone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wynagrodzenia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na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co </w:t>
      </w: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wyraża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zgodę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E60017">
        <w:rPr>
          <w:rFonts w:ascii="Times New Roman" w:hAnsi="Times New Roman" w:cs="Times New Roman"/>
          <w:sz w:val="22"/>
        </w:rPr>
        <w:t>ile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jest to </w:t>
      </w:r>
      <w:proofErr w:type="spellStart"/>
      <w:r w:rsidRPr="00E60017">
        <w:rPr>
          <w:rFonts w:ascii="Times New Roman" w:hAnsi="Times New Roman" w:cs="Times New Roman"/>
          <w:sz w:val="22"/>
        </w:rPr>
        <w:t>dopuszczalne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przepisami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prawa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6D5EC684" w14:textId="77777777" w:rsidR="00E60017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6AA02FB5" w14:textId="45789096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20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Odstąpienie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rozwiązanie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umowy</w:t>
      </w:r>
      <w:proofErr w:type="spellEnd"/>
    </w:p>
    <w:p w14:paraId="1E53148A" w14:textId="6A901872" w:rsidR="00F66398" w:rsidRPr="00E60017" w:rsidRDefault="00F66398" w:rsidP="00E60017">
      <w:pPr>
        <w:pStyle w:val="Akapitzlist"/>
        <w:numPr>
          <w:ilvl w:val="0"/>
          <w:numId w:val="2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Zamawiający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może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odstąpić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rozwiązać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E60017">
        <w:rPr>
          <w:rFonts w:ascii="Times New Roman" w:hAnsi="Times New Roman" w:cs="Times New Roman"/>
          <w:sz w:val="22"/>
        </w:rPr>
        <w:t>skutkiem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natychmiastowym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E60017">
        <w:rPr>
          <w:rFonts w:ascii="Times New Roman" w:hAnsi="Times New Roman" w:cs="Times New Roman"/>
          <w:sz w:val="22"/>
        </w:rPr>
        <w:t>całości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części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E60017">
        <w:rPr>
          <w:rFonts w:ascii="Times New Roman" w:hAnsi="Times New Roman" w:cs="Times New Roman"/>
          <w:sz w:val="22"/>
        </w:rPr>
        <w:t>szczególności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gdy</w:t>
      </w:r>
      <w:proofErr w:type="spellEnd"/>
      <w:r w:rsidRPr="00E60017">
        <w:rPr>
          <w:rFonts w:ascii="Times New Roman" w:hAnsi="Times New Roman" w:cs="Times New Roman"/>
          <w:sz w:val="22"/>
        </w:rPr>
        <w:t>:</w:t>
      </w:r>
    </w:p>
    <w:p w14:paraId="7447A72E" w14:textId="18F8BED2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rozpoczął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uzgodnionym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terminie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przerwał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jej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bez </w:t>
      </w:r>
      <w:proofErr w:type="spellStart"/>
      <w:r w:rsidRPr="00E60017">
        <w:rPr>
          <w:rFonts w:ascii="Times New Roman" w:hAnsi="Times New Roman" w:cs="Times New Roman"/>
          <w:sz w:val="22"/>
        </w:rPr>
        <w:t>uzasadnionej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przyczyny</w:t>
      </w:r>
      <w:proofErr w:type="spellEnd"/>
    </w:p>
    <w:p w14:paraId="7BE580A0" w14:textId="19BD2CBF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nienależycie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usunął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naruszeń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terminie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wyznaczonym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przez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Zamawiającego</w:t>
      </w:r>
    </w:p>
    <w:p w14:paraId="2E847023" w14:textId="096A668B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utracił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zdolność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E60017">
        <w:rPr>
          <w:rFonts w:ascii="Times New Roman" w:hAnsi="Times New Roman" w:cs="Times New Roman"/>
          <w:sz w:val="22"/>
        </w:rPr>
        <w:t>wykonania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wskazane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E60017">
        <w:rPr>
          <w:rFonts w:ascii="Times New Roman" w:hAnsi="Times New Roman" w:cs="Times New Roman"/>
          <w:sz w:val="22"/>
        </w:rPr>
        <w:t>ofercie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mogą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realizować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usług</w:t>
      </w:r>
      <w:proofErr w:type="spellEnd"/>
      <w:r w:rsidRPr="00E6001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Wykonawca</w:t>
      </w:r>
      <w:proofErr w:type="spellEnd"/>
      <w:r w:rsidRPr="00E6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nie</w:t>
      </w:r>
      <w:proofErr w:type="spellEnd"/>
      <w:r w:rsidRPr="00E6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zapewnił</w:t>
      </w:r>
      <w:proofErr w:type="spellEnd"/>
      <w:r w:rsidRPr="00E6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zaakceptowanego</w:t>
      </w:r>
      <w:proofErr w:type="spellEnd"/>
      <w:r w:rsidRPr="00E6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4"/>
          <w:szCs w:val="24"/>
        </w:rPr>
        <w:t>zastępstwa</w:t>
      </w:r>
      <w:proofErr w:type="spellEnd"/>
    </w:p>
    <w:p w14:paraId="29CECBDA" w14:textId="51EC9D17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wystąpił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konflikt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interesów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nieprawdziwe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oświadczenie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Wykonawcy, </w:t>
      </w:r>
      <w:proofErr w:type="spellStart"/>
      <w:r w:rsidRPr="00E60017">
        <w:rPr>
          <w:rFonts w:ascii="Times New Roman" w:hAnsi="Times New Roman" w:cs="Times New Roman"/>
          <w:sz w:val="22"/>
        </w:rPr>
        <w:t>naruszenie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zasad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konkurencyjności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ryzyko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niekwalifikowalności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wydatku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przyczyn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leżących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E60017">
        <w:rPr>
          <w:rFonts w:ascii="Times New Roman" w:hAnsi="Times New Roman" w:cs="Times New Roman"/>
          <w:sz w:val="22"/>
        </w:rPr>
        <w:t>stronie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</w:p>
    <w:p w14:paraId="7D6F3B90" w14:textId="7D5356D7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Wykonawca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naruszył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przepisy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E60017">
        <w:rPr>
          <w:rFonts w:ascii="Times New Roman" w:hAnsi="Times New Roman" w:cs="Times New Roman"/>
          <w:sz w:val="22"/>
        </w:rPr>
        <w:t>ochronie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osobowych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poufność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prawa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autorskie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zasady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dostępności</w:t>
      </w:r>
      <w:proofErr w:type="spellEnd"/>
    </w:p>
    <w:p w14:paraId="2F4D0D8E" w14:textId="01376DFF" w:rsidR="00F66398" w:rsidRPr="00E60017" w:rsidRDefault="00F66398" w:rsidP="00E60017">
      <w:pPr>
        <w:pStyle w:val="Akapitzlist"/>
        <w:numPr>
          <w:ilvl w:val="0"/>
          <w:numId w:val="30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dalsza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realizacja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stała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się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niemożliwa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albo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niecelowa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przyczyn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dotyczących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projektu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decyzji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Instytucji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Zarządzającej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zmiany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harmonogramu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finansowania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projektu</w:t>
      </w:r>
      <w:proofErr w:type="spellEnd"/>
    </w:p>
    <w:p w14:paraId="3A0DDF5F" w14:textId="00B250AF" w:rsidR="00F66398" w:rsidRPr="00E60017" w:rsidRDefault="00F66398" w:rsidP="00E60017">
      <w:pPr>
        <w:pStyle w:val="Akapitzlist"/>
        <w:numPr>
          <w:ilvl w:val="0"/>
          <w:numId w:val="29"/>
        </w:numPr>
        <w:spacing w:after="0"/>
        <w:rPr>
          <w:rFonts w:ascii="Times New Roman" w:hAnsi="Times New Roman" w:cs="Times New Roman"/>
          <w:sz w:val="22"/>
        </w:rPr>
      </w:pPr>
      <w:r w:rsidRPr="00E60017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E60017">
        <w:rPr>
          <w:rFonts w:ascii="Times New Roman" w:hAnsi="Times New Roman" w:cs="Times New Roman"/>
          <w:sz w:val="22"/>
        </w:rPr>
        <w:t>przypadku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rozwiązania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E60017">
        <w:rPr>
          <w:rFonts w:ascii="Times New Roman" w:hAnsi="Times New Roman" w:cs="Times New Roman"/>
          <w:sz w:val="22"/>
        </w:rPr>
        <w:t>przyczyn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niezależnych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Wykonawcy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przysługuje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wynagrodzenie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wyłącznie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E60017">
        <w:rPr>
          <w:rFonts w:ascii="Times New Roman" w:hAnsi="Times New Roman" w:cs="Times New Roman"/>
          <w:sz w:val="22"/>
        </w:rPr>
        <w:t>prawidłowo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odebrane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usługi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413F10BC" w14:textId="72964997" w:rsidR="00F66398" w:rsidRPr="00E60017" w:rsidRDefault="00F66398" w:rsidP="00E60017">
      <w:pPr>
        <w:pStyle w:val="Akapitzlist"/>
        <w:numPr>
          <w:ilvl w:val="0"/>
          <w:numId w:val="29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E60017">
        <w:rPr>
          <w:rFonts w:ascii="Times New Roman" w:hAnsi="Times New Roman" w:cs="Times New Roman"/>
          <w:sz w:val="22"/>
        </w:rPr>
        <w:t>Rozwiązanie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odstąpienie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od </w:t>
      </w:r>
      <w:proofErr w:type="spellStart"/>
      <w:r w:rsidRPr="00E60017">
        <w:rPr>
          <w:rFonts w:ascii="Times New Roman" w:hAnsi="Times New Roman" w:cs="Times New Roman"/>
          <w:sz w:val="22"/>
        </w:rPr>
        <w:t>umowy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lub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zakończenie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jej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obowiązywania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nie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zwalnia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Wykonawcy z </w:t>
      </w:r>
      <w:proofErr w:type="spellStart"/>
      <w:r w:rsidRPr="00E60017">
        <w:rPr>
          <w:rFonts w:ascii="Times New Roman" w:hAnsi="Times New Roman" w:cs="Times New Roman"/>
          <w:sz w:val="22"/>
        </w:rPr>
        <w:t>obowiązków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dotyczących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poufności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ochrony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danych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praw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autorskich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kontroli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60017">
        <w:rPr>
          <w:rFonts w:ascii="Times New Roman" w:hAnsi="Times New Roman" w:cs="Times New Roman"/>
          <w:sz w:val="22"/>
        </w:rPr>
        <w:t>archiwizacji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i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rozliczenia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wykonanych</w:t>
      </w:r>
      <w:proofErr w:type="spellEnd"/>
      <w:r w:rsidRPr="00E6001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sz w:val="22"/>
        </w:rPr>
        <w:t>usług</w:t>
      </w:r>
      <w:proofErr w:type="spellEnd"/>
      <w:r w:rsidRPr="00E60017">
        <w:rPr>
          <w:rFonts w:ascii="Times New Roman" w:hAnsi="Times New Roman" w:cs="Times New Roman"/>
          <w:sz w:val="22"/>
        </w:rPr>
        <w:t>.</w:t>
      </w:r>
    </w:p>
    <w:p w14:paraId="6A21773A" w14:textId="77777777" w:rsidR="00E60017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2B71D23E" w14:textId="3D4F9D70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21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Zmiany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umowy</w:t>
      </w:r>
      <w:proofErr w:type="spellEnd"/>
    </w:p>
    <w:p w14:paraId="489B551D" w14:textId="0D7AC976" w:rsidR="00F66398" w:rsidRPr="003616F7" w:rsidRDefault="00F66398" w:rsidP="003616F7">
      <w:pPr>
        <w:pStyle w:val="Akapitzlist"/>
        <w:numPr>
          <w:ilvl w:val="2"/>
          <w:numId w:val="21"/>
        </w:numPr>
        <w:spacing w:after="0"/>
        <w:ind w:left="284" w:firstLine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umowy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wymagają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formy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pisemnej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albo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formy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dokumentowej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jeżeli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dotyczy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to </w:t>
      </w:r>
      <w:proofErr w:type="spellStart"/>
      <w:r w:rsidRPr="003616F7">
        <w:rPr>
          <w:rFonts w:ascii="Times New Roman" w:hAnsi="Times New Roman" w:cs="Times New Roman"/>
          <w:sz w:val="22"/>
        </w:rPr>
        <w:t>zmian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organizacyjnych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niewpływających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istotne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postanowienia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umowy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pod </w:t>
      </w:r>
      <w:proofErr w:type="spellStart"/>
      <w:r w:rsidRPr="003616F7">
        <w:rPr>
          <w:rFonts w:ascii="Times New Roman" w:hAnsi="Times New Roman" w:cs="Times New Roman"/>
          <w:sz w:val="22"/>
        </w:rPr>
        <w:t>rygorem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nieważności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albo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bezskuteczności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zgodnie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3616F7">
        <w:rPr>
          <w:rFonts w:ascii="Times New Roman" w:hAnsi="Times New Roman" w:cs="Times New Roman"/>
          <w:sz w:val="22"/>
        </w:rPr>
        <w:t>charakterem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danej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>.</w:t>
      </w:r>
    </w:p>
    <w:p w14:paraId="0A1D030B" w14:textId="3038F419" w:rsidR="00F66398" w:rsidRPr="003616F7" w:rsidRDefault="00F66398" w:rsidP="003616F7">
      <w:pPr>
        <w:pStyle w:val="Akapitzlist"/>
        <w:numPr>
          <w:ilvl w:val="2"/>
          <w:numId w:val="21"/>
        </w:numPr>
        <w:spacing w:after="0"/>
        <w:ind w:left="284" w:firstLine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Dopuszczalne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są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3616F7">
        <w:rPr>
          <w:rFonts w:ascii="Times New Roman" w:hAnsi="Times New Roman" w:cs="Times New Roman"/>
          <w:sz w:val="22"/>
        </w:rPr>
        <w:t>szczególności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następujące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umowy</w:t>
      </w:r>
      <w:proofErr w:type="spellEnd"/>
      <w:r w:rsidRPr="003616F7">
        <w:rPr>
          <w:rFonts w:ascii="Times New Roman" w:hAnsi="Times New Roman" w:cs="Times New Roman"/>
          <w:sz w:val="22"/>
        </w:rPr>
        <w:t>:</w:t>
      </w:r>
    </w:p>
    <w:p w14:paraId="160A77BE" w14:textId="1C50C423" w:rsidR="00F66398" w:rsidRPr="003616F7" w:rsidRDefault="00F66398" w:rsidP="003616F7">
      <w:pPr>
        <w:pStyle w:val="Akapitzlist"/>
        <w:numPr>
          <w:ilvl w:val="0"/>
          <w:numId w:val="3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harmonogramu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terminu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miejsca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lub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formy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realizacji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usług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jeżeli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wynika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3616F7">
        <w:rPr>
          <w:rFonts w:ascii="Times New Roman" w:hAnsi="Times New Roman" w:cs="Times New Roman"/>
          <w:sz w:val="22"/>
        </w:rPr>
        <w:t>potrzeb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projektu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rekrutacji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uczestników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dostępności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sal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frekwencji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potrzeb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uczestników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lub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decyzji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Zamawiającego</w:t>
      </w:r>
    </w:p>
    <w:p w14:paraId="69055045" w14:textId="3304B314" w:rsidR="00F66398" w:rsidRPr="003616F7" w:rsidRDefault="00F66398" w:rsidP="003616F7">
      <w:pPr>
        <w:pStyle w:val="Akapitzlist"/>
        <w:numPr>
          <w:ilvl w:val="0"/>
          <w:numId w:val="3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zakresu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ilościowego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między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usługami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3616F7">
        <w:rPr>
          <w:rFonts w:ascii="Times New Roman" w:hAnsi="Times New Roman" w:cs="Times New Roman"/>
          <w:sz w:val="22"/>
        </w:rPr>
        <w:t>granicach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dopuszczalnych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przez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dokumentację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projektu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3616F7">
        <w:rPr>
          <w:rFonts w:ascii="Times New Roman" w:hAnsi="Times New Roman" w:cs="Times New Roman"/>
          <w:sz w:val="22"/>
        </w:rPr>
        <w:t>ile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prowadzi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3616F7">
        <w:rPr>
          <w:rFonts w:ascii="Times New Roman" w:hAnsi="Times New Roman" w:cs="Times New Roman"/>
          <w:sz w:val="22"/>
        </w:rPr>
        <w:t>obejścia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wyniku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postępowania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zasad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konkurencyjności</w:t>
      </w:r>
      <w:proofErr w:type="spellEnd"/>
    </w:p>
    <w:p w14:paraId="0BE559A3" w14:textId="5656C6A1" w:rsidR="00F66398" w:rsidRPr="003616F7" w:rsidRDefault="00F66398" w:rsidP="003616F7">
      <w:pPr>
        <w:pStyle w:val="Akapitzlist"/>
        <w:numPr>
          <w:ilvl w:val="0"/>
          <w:numId w:val="3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sposobu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dokumentowania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usług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jeżeli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wynika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3616F7">
        <w:rPr>
          <w:rFonts w:ascii="Times New Roman" w:hAnsi="Times New Roman" w:cs="Times New Roman"/>
          <w:sz w:val="22"/>
        </w:rPr>
        <w:t>wymagań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Instytucji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Zarządzającej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CST2021, </w:t>
      </w:r>
      <w:proofErr w:type="spellStart"/>
      <w:r w:rsidRPr="003616F7">
        <w:rPr>
          <w:rFonts w:ascii="Times New Roman" w:hAnsi="Times New Roman" w:cs="Times New Roman"/>
          <w:sz w:val="22"/>
        </w:rPr>
        <w:t>kontroli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wytycznych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lub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umowy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3616F7">
        <w:rPr>
          <w:rFonts w:ascii="Times New Roman" w:hAnsi="Times New Roman" w:cs="Times New Roman"/>
          <w:sz w:val="22"/>
        </w:rPr>
        <w:t>dofinansowanie</w:t>
      </w:r>
      <w:proofErr w:type="spellEnd"/>
    </w:p>
    <w:p w14:paraId="78AC6B46" w14:textId="5A0EE973" w:rsidR="00F66398" w:rsidRPr="003616F7" w:rsidRDefault="00F66398" w:rsidP="003616F7">
      <w:pPr>
        <w:pStyle w:val="Akapitzlist"/>
        <w:numPr>
          <w:ilvl w:val="0"/>
          <w:numId w:val="3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wynagrodzenia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wyłącznie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3616F7">
        <w:rPr>
          <w:rFonts w:ascii="Times New Roman" w:hAnsi="Times New Roman" w:cs="Times New Roman"/>
          <w:sz w:val="22"/>
        </w:rPr>
        <w:t>przypadkach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dopuszczalnych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przez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zapytanie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ofertowe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zasadę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konkurencyjności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przepisy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prawa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dokumentację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projektu</w:t>
      </w:r>
      <w:proofErr w:type="spellEnd"/>
    </w:p>
    <w:p w14:paraId="099C4AF4" w14:textId="091ECE40" w:rsidR="00F66398" w:rsidRPr="003616F7" w:rsidRDefault="00F66398" w:rsidP="003616F7">
      <w:pPr>
        <w:pStyle w:val="Akapitzlist"/>
        <w:numPr>
          <w:ilvl w:val="0"/>
          <w:numId w:val="32"/>
        </w:numPr>
        <w:spacing w:after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wynikające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przepisów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prawa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wytycznych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umowy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3616F7">
        <w:rPr>
          <w:rFonts w:ascii="Times New Roman" w:hAnsi="Times New Roman" w:cs="Times New Roman"/>
          <w:sz w:val="22"/>
        </w:rPr>
        <w:t>dofinansowanie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albo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decyzji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Instytucji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Zarządzającej</w:t>
      </w:r>
      <w:proofErr w:type="spellEnd"/>
    </w:p>
    <w:p w14:paraId="4BF4231E" w14:textId="13196AA3" w:rsidR="00F66398" w:rsidRPr="003616F7" w:rsidRDefault="00F66398" w:rsidP="003616F7">
      <w:pPr>
        <w:pStyle w:val="Akapitzlist"/>
        <w:numPr>
          <w:ilvl w:val="2"/>
          <w:numId w:val="21"/>
        </w:numPr>
        <w:spacing w:after="0"/>
        <w:ind w:left="284" w:firstLine="0"/>
        <w:rPr>
          <w:rFonts w:ascii="Times New Roman" w:hAnsi="Times New Roman" w:cs="Times New Roman"/>
          <w:sz w:val="22"/>
        </w:rPr>
      </w:pP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nie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mogą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prowadzić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3616F7">
        <w:rPr>
          <w:rFonts w:ascii="Times New Roman" w:hAnsi="Times New Roman" w:cs="Times New Roman"/>
          <w:sz w:val="22"/>
        </w:rPr>
        <w:t>naruszenia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zasady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konkurencyjności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616F7">
        <w:rPr>
          <w:rFonts w:ascii="Times New Roman" w:hAnsi="Times New Roman" w:cs="Times New Roman"/>
          <w:sz w:val="22"/>
        </w:rPr>
        <w:t>zasad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kwalifikowalności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wydatków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ani do </w:t>
      </w:r>
      <w:proofErr w:type="spellStart"/>
      <w:r w:rsidRPr="003616F7">
        <w:rPr>
          <w:rFonts w:ascii="Times New Roman" w:hAnsi="Times New Roman" w:cs="Times New Roman"/>
          <w:sz w:val="22"/>
        </w:rPr>
        <w:t>istotnej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zmiany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charakteru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zamówienia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3616F7">
        <w:rPr>
          <w:rFonts w:ascii="Times New Roman" w:hAnsi="Times New Roman" w:cs="Times New Roman"/>
          <w:sz w:val="22"/>
        </w:rPr>
        <w:t>stosunku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do </w:t>
      </w:r>
      <w:proofErr w:type="spellStart"/>
      <w:r w:rsidRPr="003616F7">
        <w:rPr>
          <w:rFonts w:ascii="Times New Roman" w:hAnsi="Times New Roman" w:cs="Times New Roman"/>
          <w:sz w:val="22"/>
        </w:rPr>
        <w:t>treści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zapytania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ofertowego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i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oferty</w:t>
      </w:r>
      <w:proofErr w:type="spellEnd"/>
      <w:r w:rsidRPr="003616F7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616F7">
        <w:rPr>
          <w:rFonts w:ascii="Times New Roman" w:hAnsi="Times New Roman" w:cs="Times New Roman"/>
          <w:sz w:val="22"/>
        </w:rPr>
        <w:t>Wykonawcy</w:t>
      </w:r>
      <w:proofErr w:type="spellEnd"/>
      <w:r w:rsidRPr="003616F7">
        <w:rPr>
          <w:rFonts w:ascii="Times New Roman" w:hAnsi="Times New Roman" w:cs="Times New Roman"/>
          <w:sz w:val="22"/>
        </w:rPr>
        <w:t>.</w:t>
      </w:r>
    </w:p>
    <w:p w14:paraId="78FED207" w14:textId="77777777" w:rsidR="00E60017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6FF423BE" w14:textId="20E7D5B9" w:rsidR="00F66398" w:rsidRPr="00E60017" w:rsidRDefault="00F66398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</w:rPr>
      </w:pPr>
      <w:r w:rsidRPr="00E60017">
        <w:rPr>
          <w:rFonts w:ascii="Times New Roman" w:hAnsi="Times New Roman" w:cs="Times New Roman"/>
          <w:b/>
          <w:bCs/>
          <w:sz w:val="22"/>
        </w:rPr>
        <w:t xml:space="preserve">§ 22.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Komunikacja</w:t>
      </w:r>
      <w:proofErr w:type="spellEnd"/>
      <w:r w:rsidRPr="00E60017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E60017">
        <w:rPr>
          <w:rFonts w:ascii="Times New Roman" w:hAnsi="Times New Roman" w:cs="Times New Roman"/>
          <w:b/>
          <w:bCs/>
          <w:sz w:val="22"/>
        </w:rPr>
        <w:t>Stron</w:t>
      </w:r>
      <w:proofErr w:type="spellEnd"/>
    </w:p>
    <w:p w14:paraId="040C14CE" w14:textId="38D86F8F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Osobą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odpowiedzialną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F66398">
        <w:rPr>
          <w:rFonts w:ascii="Times New Roman" w:hAnsi="Times New Roman" w:cs="Times New Roman"/>
          <w:sz w:val="22"/>
        </w:rPr>
        <w:t>realizację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F66398">
        <w:rPr>
          <w:rFonts w:ascii="Times New Roman" w:hAnsi="Times New Roman" w:cs="Times New Roman"/>
          <w:sz w:val="22"/>
        </w:rPr>
        <w:t>stronie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Zamawiającego jest: </w:t>
      </w:r>
      <w:r w:rsidRPr="003616F7">
        <w:rPr>
          <w:rFonts w:ascii="Times New Roman" w:hAnsi="Times New Roman" w:cs="Times New Roman"/>
          <w:sz w:val="22"/>
          <w:highlight w:val="magenta"/>
        </w:rPr>
        <w:t>………………………………………, e-mail: ………………………………………, tel.: ………………………</w:t>
      </w:r>
      <w:r w:rsidRPr="00F66398">
        <w:rPr>
          <w:rFonts w:ascii="Times New Roman" w:hAnsi="Times New Roman" w:cs="Times New Roman"/>
          <w:sz w:val="22"/>
        </w:rPr>
        <w:t xml:space="preserve"> </w:t>
      </w:r>
    </w:p>
    <w:p w14:paraId="5E86E226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Osobą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odpowiedzialną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 </w:t>
      </w:r>
      <w:proofErr w:type="spellStart"/>
      <w:r w:rsidRPr="00F66398">
        <w:rPr>
          <w:rFonts w:ascii="Times New Roman" w:hAnsi="Times New Roman" w:cs="Times New Roman"/>
          <w:sz w:val="22"/>
        </w:rPr>
        <w:t>realizację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po </w:t>
      </w:r>
      <w:proofErr w:type="spellStart"/>
      <w:r w:rsidRPr="00F66398">
        <w:rPr>
          <w:rFonts w:ascii="Times New Roman" w:hAnsi="Times New Roman" w:cs="Times New Roman"/>
          <w:sz w:val="22"/>
        </w:rPr>
        <w:t>stronie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jest: ………………………………………, e-mail: ………………………………………, tel.: ……………………… .</w:t>
      </w:r>
    </w:p>
    <w:p w14:paraId="779EB84C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Bieżąca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komunikacja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sprawach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organizacyjnych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może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odbywać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pocztą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elektroniczną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. </w:t>
      </w:r>
      <w:proofErr w:type="spellStart"/>
      <w:r w:rsidRPr="00F66398">
        <w:rPr>
          <w:rFonts w:ascii="Times New Roman" w:hAnsi="Times New Roman" w:cs="Times New Roman"/>
          <w:sz w:val="22"/>
        </w:rPr>
        <w:t>Uzgodnienia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dotyczące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harmonogramów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programów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odbiorów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dokumentacji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dokonane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pocztą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elektroniczną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wiążące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o </w:t>
      </w:r>
      <w:proofErr w:type="spellStart"/>
      <w:r w:rsidRPr="00F66398">
        <w:rPr>
          <w:rFonts w:ascii="Times New Roman" w:hAnsi="Times New Roman" w:cs="Times New Roman"/>
          <w:sz w:val="22"/>
        </w:rPr>
        <w:t>ile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pozostają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sprzeczności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umową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1F113C6A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§ 23. </w:t>
      </w:r>
      <w:proofErr w:type="spellStart"/>
      <w:r w:rsidRPr="00F66398">
        <w:rPr>
          <w:rFonts w:ascii="Times New Roman" w:hAnsi="Times New Roman" w:cs="Times New Roman"/>
          <w:sz w:val="22"/>
        </w:rPr>
        <w:t>Postanowienia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końcowe</w:t>
      </w:r>
      <w:proofErr w:type="spellEnd"/>
    </w:p>
    <w:p w14:paraId="73476B46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 xml:space="preserve">W </w:t>
      </w:r>
      <w:proofErr w:type="spellStart"/>
      <w:r w:rsidRPr="00F66398">
        <w:rPr>
          <w:rFonts w:ascii="Times New Roman" w:hAnsi="Times New Roman" w:cs="Times New Roman"/>
          <w:sz w:val="22"/>
        </w:rPr>
        <w:t>sprawach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nieuregulowanych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zastosowanie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mają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przepisy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Kodeksu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cywilnego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właściwe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przepisy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prawa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powszechnie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obowiązującego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dokumentacja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postępowania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BK, </w:t>
      </w:r>
      <w:proofErr w:type="spellStart"/>
      <w:r w:rsidRPr="00F66398">
        <w:rPr>
          <w:rFonts w:ascii="Times New Roman" w:hAnsi="Times New Roman" w:cs="Times New Roman"/>
          <w:sz w:val="22"/>
        </w:rPr>
        <w:t>umowa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o </w:t>
      </w:r>
      <w:proofErr w:type="spellStart"/>
      <w:r w:rsidRPr="00F66398">
        <w:rPr>
          <w:rFonts w:ascii="Times New Roman" w:hAnsi="Times New Roman" w:cs="Times New Roman"/>
          <w:sz w:val="22"/>
        </w:rPr>
        <w:t>dofinansowanie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projektu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Wytyczne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dotyczące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kwalifikowalności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wydatków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na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lata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2021-2027 w </w:t>
      </w:r>
      <w:proofErr w:type="spellStart"/>
      <w:r w:rsidRPr="00F66398">
        <w:rPr>
          <w:rFonts w:ascii="Times New Roman" w:hAnsi="Times New Roman" w:cs="Times New Roman"/>
          <w:sz w:val="22"/>
        </w:rPr>
        <w:t>zakresie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w </w:t>
      </w:r>
      <w:proofErr w:type="spellStart"/>
      <w:r w:rsidRPr="00F66398">
        <w:rPr>
          <w:rFonts w:ascii="Times New Roman" w:hAnsi="Times New Roman" w:cs="Times New Roman"/>
          <w:sz w:val="22"/>
        </w:rPr>
        <w:t>jakim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dotyczą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realizacji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rozliczenia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usług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15EB422F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Ewentualne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spory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wynikłe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Strony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będą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starały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rozwiązać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polubownie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a w </w:t>
      </w:r>
      <w:proofErr w:type="spellStart"/>
      <w:r w:rsidRPr="00F66398">
        <w:rPr>
          <w:rFonts w:ascii="Times New Roman" w:hAnsi="Times New Roman" w:cs="Times New Roman"/>
          <w:sz w:val="22"/>
        </w:rPr>
        <w:t>razie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braku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porozumienia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poddadzą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je pod </w:t>
      </w:r>
      <w:proofErr w:type="spellStart"/>
      <w:r w:rsidRPr="00F66398">
        <w:rPr>
          <w:rFonts w:ascii="Times New Roman" w:hAnsi="Times New Roman" w:cs="Times New Roman"/>
          <w:sz w:val="22"/>
        </w:rPr>
        <w:t>rozstrzygnięcie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sądu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właściwego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miejscowo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dla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siedziby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Zamawiającego.</w:t>
      </w:r>
    </w:p>
    <w:p w14:paraId="7D56D252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Umowę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sporządzono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w </w:t>
      </w:r>
      <w:proofErr w:type="spellStart"/>
      <w:r w:rsidRPr="00F66398">
        <w:rPr>
          <w:rFonts w:ascii="Times New Roman" w:hAnsi="Times New Roman" w:cs="Times New Roman"/>
          <w:sz w:val="22"/>
        </w:rPr>
        <w:t>dwóch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jednobrzmiących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egzemplarzach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po </w:t>
      </w:r>
      <w:proofErr w:type="spellStart"/>
      <w:r w:rsidRPr="00F66398">
        <w:rPr>
          <w:rFonts w:ascii="Times New Roman" w:hAnsi="Times New Roman" w:cs="Times New Roman"/>
          <w:sz w:val="22"/>
        </w:rPr>
        <w:t>jednym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dla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każdej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ze </w:t>
      </w:r>
      <w:proofErr w:type="spellStart"/>
      <w:r w:rsidRPr="00F66398">
        <w:rPr>
          <w:rFonts w:ascii="Times New Roman" w:hAnsi="Times New Roman" w:cs="Times New Roman"/>
          <w:sz w:val="22"/>
        </w:rPr>
        <w:t>Stron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66398">
        <w:rPr>
          <w:rFonts w:ascii="Times New Roman" w:hAnsi="Times New Roman" w:cs="Times New Roman"/>
          <w:sz w:val="22"/>
        </w:rPr>
        <w:t>albo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podpisano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kwalifikowanymi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podpisami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elektronicznymi</w:t>
      </w:r>
      <w:proofErr w:type="spellEnd"/>
      <w:r w:rsidRPr="00F66398">
        <w:rPr>
          <w:rFonts w:ascii="Times New Roman" w:hAnsi="Times New Roman" w:cs="Times New Roman"/>
          <w:sz w:val="22"/>
        </w:rPr>
        <w:t>/</w:t>
      </w:r>
      <w:proofErr w:type="spellStart"/>
      <w:r w:rsidRPr="00F66398">
        <w:rPr>
          <w:rFonts w:ascii="Times New Roman" w:hAnsi="Times New Roman" w:cs="Times New Roman"/>
          <w:sz w:val="22"/>
        </w:rPr>
        <w:t>podpisami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zaufanymi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zgodnie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ustaleniami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Stron</w:t>
      </w:r>
      <w:proofErr w:type="spellEnd"/>
      <w:r w:rsidRPr="00F66398">
        <w:rPr>
          <w:rFonts w:ascii="Times New Roman" w:hAnsi="Times New Roman" w:cs="Times New Roman"/>
          <w:sz w:val="22"/>
        </w:rPr>
        <w:t>.</w:t>
      </w:r>
    </w:p>
    <w:p w14:paraId="06CF9E69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Integralną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część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umowy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stanowią</w:t>
      </w:r>
      <w:proofErr w:type="spellEnd"/>
      <w:r w:rsidRPr="00F66398">
        <w:rPr>
          <w:rFonts w:ascii="Times New Roman" w:hAnsi="Times New Roman" w:cs="Times New Roman"/>
          <w:sz w:val="22"/>
        </w:rPr>
        <w:t>:</w:t>
      </w:r>
    </w:p>
    <w:p w14:paraId="65FCD71E" w14:textId="4098870C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2FD583D9" w14:textId="46122C10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Załącznik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nr </w:t>
      </w:r>
      <w:r w:rsidR="00283474">
        <w:rPr>
          <w:rFonts w:ascii="Times New Roman" w:hAnsi="Times New Roman" w:cs="Times New Roman"/>
          <w:sz w:val="22"/>
        </w:rPr>
        <w:t>1</w:t>
      </w:r>
      <w:r w:rsidRPr="00F66398">
        <w:rPr>
          <w:rFonts w:ascii="Times New Roman" w:hAnsi="Times New Roman" w:cs="Times New Roman"/>
          <w:sz w:val="22"/>
        </w:rPr>
        <w:t xml:space="preserve"> – </w:t>
      </w:r>
      <w:proofErr w:type="spellStart"/>
      <w:r w:rsidRPr="00F66398">
        <w:rPr>
          <w:rFonts w:ascii="Times New Roman" w:hAnsi="Times New Roman" w:cs="Times New Roman"/>
          <w:sz w:val="22"/>
        </w:rPr>
        <w:t>Oferta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Wykonawcy</w:t>
      </w:r>
      <w:proofErr w:type="spellEnd"/>
    </w:p>
    <w:p w14:paraId="2D2FEF87" w14:textId="7371825E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proofErr w:type="spellStart"/>
      <w:r w:rsidRPr="00F66398">
        <w:rPr>
          <w:rFonts w:ascii="Times New Roman" w:hAnsi="Times New Roman" w:cs="Times New Roman"/>
          <w:sz w:val="22"/>
        </w:rPr>
        <w:t>Załącznik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nr </w:t>
      </w:r>
      <w:r w:rsidR="00283474">
        <w:rPr>
          <w:rFonts w:ascii="Times New Roman" w:hAnsi="Times New Roman" w:cs="Times New Roman"/>
          <w:sz w:val="22"/>
        </w:rPr>
        <w:t>2</w:t>
      </w:r>
      <w:r w:rsidRPr="00F66398">
        <w:rPr>
          <w:rFonts w:ascii="Times New Roman" w:hAnsi="Times New Roman" w:cs="Times New Roman"/>
          <w:sz w:val="22"/>
        </w:rPr>
        <w:t xml:space="preserve"> – </w:t>
      </w:r>
      <w:proofErr w:type="spellStart"/>
      <w:r w:rsidRPr="00F66398">
        <w:rPr>
          <w:rFonts w:ascii="Times New Roman" w:hAnsi="Times New Roman" w:cs="Times New Roman"/>
          <w:sz w:val="22"/>
        </w:rPr>
        <w:t>Zapytanie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66398">
        <w:rPr>
          <w:rFonts w:ascii="Times New Roman" w:hAnsi="Times New Roman" w:cs="Times New Roman"/>
          <w:sz w:val="22"/>
        </w:rPr>
        <w:t>ofertowe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BK </w:t>
      </w:r>
      <w:proofErr w:type="spellStart"/>
      <w:r w:rsidRPr="00F66398">
        <w:rPr>
          <w:rFonts w:ascii="Times New Roman" w:hAnsi="Times New Roman" w:cs="Times New Roman"/>
          <w:sz w:val="22"/>
        </w:rPr>
        <w:t>wraz</w:t>
      </w:r>
      <w:proofErr w:type="spellEnd"/>
      <w:r w:rsidRPr="00F66398">
        <w:rPr>
          <w:rFonts w:ascii="Times New Roman" w:hAnsi="Times New Roman" w:cs="Times New Roman"/>
          <w:sz w:val="22"/>
        </w:rPr>
        <w:t xml:space="preserve"> z </w:t>
      </w:r>
      <w:proofErr w:type="spellStart"/>
      <w:r w:rsidRPr="00F66398">
        <w:rPr>
          <w:rFonts w:ascii="Times New Roman" w:hAnsi="Times New Roman" w:cs="Times New Roman"/>
          <w:sz w:val="22"/>
        </w:rPr>
        <w:t>załącznikami</w:t>
      </w:r>
      <w:proofErr w:type="spellEnd"/>
    </w:p>
    <w:p w14:paraId="33A36A1B" w14:textId="77777777" w:rsidR="00E60017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44AD28A9" w14:textId="36A707F3" w:rsidR="00E60017" w:rsidRPr="00E60017" w:rsidRDefault="00E60017" w:rsidP="00E60017">
      <w:pPr>
        <w:spacing w:after="0"/>
        <w:jc w:val="center"/>
        <w:rPr>
          <w:rFonts w:ascii="Times New Roman" w:hAnsi="Times New Roman" w:cs="Times New Roman"/>
          <w:b/>
          <w:bCs/>
          <w:sz w:val="22"/>
          <w:lang w:val="pl-PL"/>
        </w:rPr>
      </w:pPr>
      <w:r w:rsidRPr="00E60017">
        <w:rPr>
          <w:rFonts w:ascii="Times New Roman" w:hAnsi="Times New Roman" w:cs="Times New Roman"/>
          <w:b/>
          <w:bCs/>
          <w:sz w:val="22"/>
        </w:rPr>
        <w:t>§ 2</w:t>
      </w:r>
      <w:r>
        <w:rPr>
          <w:rFonts w:ascii="Times New Roman" w:hAnsi="Times New Roman" w:cs="Times New Roman"/>
          <w:b/>
          <w:bCs/>
          <w:sz w:val="22"/>
        </w:rPr>
        <w:t xml:space="preserve">3 </w:t>
      </w:r>
      <w:r w:rsidRPr="00E60017">
        <w:rPr>
          <w:rFonts w:ascii="Times New Roman" w:hAnsi="Times New Roman" w:cs="Times New Roman"/>
          <w:b/>
          <w:bCs/>
          <w:sz w:val="22"/>
          <w:lang w:val="pl-PL"/>
        </w:rPr>
        <w:t>Prawa autorskie</w:t>
      </w:r>
    </w:p>
    <w:p w14:paraId="41FDA546" w14:textId="77777777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Wykonawca oświadcza, że wszelkie materiały, utwory, opracowania, prezentacje, scenariusze, programy, konspekty, raporty, rekomendacje, formularze, narzędzia, karty pracy, materiały szkoleniowe, warsztatowe, doradcze, </w:t>
      </w:r>
      <w:proofErr w:type="spellStart"/>
      <w:r w:rsidRPr="00E60017">
        <w:rPr>
          <w:rFonts w:ascii="Times New Roman" w:hAnsi="Times New Roman" w:cs="Times New Roman"/>
          <w:sz w:val="22"/>
          <w:lang w:val="pl-PL"/>
        </w:rPr>
        <w:t>mentoringowe</w:t>
      </w:r>
      <w:proofErr w:type="spellEnd"/>
      <w:r w:rsidRPr="00E60017">
        <w:rPr>
          <w:rFonts w:ascii="Times New Roman" w:hAnsi="Times New Roman" w:cs="Times New Roman"/>
          <w:sz w:val="22"/>
          <w:lang w:val="pl-PL"/>
        </w:rPr>
        <w:t xml:space="preserve">, konferencyjne oraz inne rezultaty pracy o charakterze twórczym, zwane dalej łącznie </w:t>
      </w:r>
      <w:r w:rsidRPr="00E60017">
        <w:rPr>
          <w:rFonts w:ascii="Times New Roman" w:hAnsi="Times New Roman" w:cs="Times New Roman"/>
          <w:b/>
          <w:bCs/>
          <w:sz w:val="22"/>
          <w:lang w:val="pl-PL"/>
        </w:rPr>
        <w:t>„Utworami”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, przekazane Zamawiającemu w związku z realizacją niniejszej umowy, będą stanowiły utwory w rozumieniu ustawy o prawie autorskim i prawach pokrewnych albo materiały, z których Zamawiający będzie mógł korzystać zgodnie z niniejszą umową. </w:t>
      </w:r>
    </w:p>
    <w:p w14:paraId="3ABA4C04" w14:textId="77777777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Z chwilą zapłaty wynagrodzenia za daną część przedmiotu umowy albo z chwilą odbioru Utworów przez Zamawiającego — w zależności od tego, które ze zdarzeń nastąpi wcześniej — Wykonawca przenosi na Zamawiającego, bez ograniczeń terytorialnych i czasowych, całość autorskich praw majątkowych do Utworów powstałych lub przekazanych w ramach realizacji umowy, w zakresie niezbędnym do realizacji, rozliczenia, promocji, kontroli, archiwizacji oraz dalszego wykorzystywania projektu. </w:t>
      </w:r>
    </w:p>
    <w:p w14:paraId="18030A46" w14:textId="77777777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Przeniesienie autorskich praw majątkowych następuje na następujących polach eksploatacji: </w:t>
      </w:r>
    </w:p>
    <w:p w14:paraId="47ADEA95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utrwalanie i zwielokrotnianie Utworów dowolną techniką, w tym techniką drukarską, reprograficzną, zapisu magnetycznego, cyfrową, elektroniczną, fotograficzną, audiowizualną oraz multimedialną; </w:t>
      </w:r>
    </w:p>
    <w:p w14:paraId="760D3715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wprowadzanie Utworów do pamięci komputera, serwerów, systemów informatycznych, baz danych, chmur obliczeniowych, systemów zarządzania projektem oraz systemów </w:t>
      </w:r>
      <w:r w:rsidRPr="00E60017">
        <w:rPr>
          <w:rFonts w:ascii="Times New Roman" w:hAnsi="Times New Roman" w:cs="Times New Roman"/>
          <w:sz w:val="22"/>
          <w:lang w:val="pl-PL"/>
        </w:rPr>
        <w:lastRenderedPageBreak/>
        <w:t xml:space="preserve">teleinformatycznych wykorzystywanych przez Zamawiającego lub instytucje kontrolujące projekt; </w:t>
      </w:r>
    </w:p>
    <w:p w14:paraId="7407227A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zwielokrotnianie Utworów w całości lub części w dowolnej liczbie egzemplarzy, w tym na potrzeby uczestników projektu, personelu projektu, organów Zamawiającego, Instytucji Zarządzającej, Instytucji Pośredniczącej, organów kontroli, audytu i archiwizacji; </w:t>
      </w:r>
    </w:p>
    <w:p w14:paraId="50C29A48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rozpowszechnianie Utworów w całości lub części, w tym publiczne udostępnianie, wystawianie, wyświetlanie, odtwarzanie, nadawanie i reemitowanie; </w:t>
      </w:r>
    </w:p>
    <w:p w14:paraId="54A58EA7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udostępnianie Utworów w taki sposób, aby każdy mógł mieć do nich dostęp w miejscu i czasie przez siebie wybranym, w szczególności w Internecie, na stronie internetowej Zamawiającego, w mediach społecznościowych, w Bazie Konkurencyjności, CST2021, LSI, systemach związanych z realizacją i rozliczaniem projektu oraz innych systemach wymaganych przez instytucje finansujące lub kontrolujące; </w:t>
      </w:r>
    </w:p>
    <w:p w14:paraId="6E5E75FB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wykorzystywanie Utworów podczas szkoleń, warsztatów, konferencji, spotkań, konsultacji, działań informacyjnych, promocyjnych, edukacyjnych, upowszechniających i rekrutacyjnych; </w:t>
      </w:r>
    </w:p>
    <w:p w14:paraId="38E10BCE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wprowadzanie Utworów do obrotu, użyczanie, najem, przekazywanie, udostępnianie lub przesyłanie ich egzemplarzy lub kopii podmiotom uczestniczącym w realizacji, kontroli, ewaluacji, promocji lub archiwizacji projektu; </w:t>
      </w:r>
    </w:p>
    <w:p w14:paraId="2C8EADC9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wykorzystywanie Utworów do celów sprawozdawczych, rozliczeniowych, kontrolnych, audytowych, promocyjnych, edukacyjnych, archiwalnych oraz dokumentacyjnych; </w:t>
      </w:r>
    </w:p>
    <w:p w14:paraId="78ADCA96" w14:textId="7B72FFA9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dokonywanie skrótów, opracowań, adaptacji, aktualizacji, tłumaczeń, modyfikacji, łączenia z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innymi materiałami, zmiany układu, formatu, szaty graficznej, oznaczeń, logotypów i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dostosowywania Utworów do potrzeb Zamawiającego, projektu, uczestników oraz wymogów dostępności; </w:t>
      </w:r>
    </w:p>
    <w:p w14:paraId="3E41E324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korzystanie z Utworów w materiałach drukowanych, elektronicznych, multimedialnych, audiowizualnych, prezentacyjnych, promocyjnych, informacyjnych i edukacyjnych. </w:t>
      </w:r>
    </w:p>
    <w:p w14:paraId="00B39F4B" w14:textId="42ACACA7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Wykonawca przenosi na Zamawiającego prawo do wykonywania oraz zezwalania na wykonywanie zależnych praw autorskich do Utworów, w tym prawo do dokonywania opracowań, adaptacji, przeróbek, tłumaczeń, aktualizacji, modyfikacji, skrótów, łączenia z innymi materiałami oraz korzystania i rozporządzania takimi opracowaniami na polach eksploatacji wskazanych w niniejszym paragrafie.</w:t>
      </w:r>
    </w:p>
    <w:p w14:paraId="05F2B11A" w14:textId="196B4116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Wykonawca zezwala Zamawiającemu na wykonywanie w imieniu Wykonawcy autorskich praw osobistych do Utworów w zakresie niezbędnym do korzystania z Utworów zgodnie z umową, w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szczególności w zakresie decydowania o pierwszym udostępnieniu Utworów, oznaczania Utworów imieniem i nazwiskiem autora albo udostępniania ich bez oznaczenia autora, nienaruszalności treści i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formy Utworów w zakresie dokonywanych przez Zamawiającego zmian, adaptacji, skrótów i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opracowań oraz nadzoru nad sposobem korzystania z Utworów.</w:t>
      </w:r>
    </w:p>
    <w:p w14:paraId="4A80F668" w14:textId="7DA81F8D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Wykonawca zobowiązuje się, że nie będzie wykonywał autorskich praw osobistych do Utworów w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sposób ograniczający lub uniemożliwiający Zamawiającemu korzystanie z Utworów zgodnie z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niniejszą umową.</w:t>
      </w:r>
    </w:p>
    <w:p w14:paraId="5079CF73" w14:textId="77777777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Wykonawca oświadcza, że: </w:t>
      </w:r>
    </w:p>
    <w:p w14:paraId="6C185D4B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Utwory nie będą naruszać praw osób trzecich, w szczególności autorskich praw majątkowych, praw osobistych, praw własności przemysłowej, tajemnicy przedsiębiorstwa ani dóbr osobistych; </w:t>
      </w:r>
    </w:p>
    <w:p w14:paraId="7DC0035F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lastRenderedPageBreak/>
        <w:t xml:space="preserve">będzie posiadał pełne prawa do rozporządzania Utworami w zakresie wymaganym niniejszą umową; </w:t>
      </w:r>
    </w:p>
    <w:p w14:paraId="4A4E60E7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jeżeli przy realizacji umowy korzysta z materiałów osób trzecich, zapewni Zamawiającemu prawo korzystania z nich w zakresie niezbędnym do realizacji i rozliczenia projektu; </w:t>
      </w:r>
    </w:p>
    <w:p w14:paraId="3BE84E77" w14:textId="77777777" w:rsidR="00E60017" w:rsidRPr="00E60017" w:rsidRDefault="00E60017" w:rsidP="00E60017">
      <w:pPr>
        <w:numPr>
          <w:ilvl w:val="1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 xml:space="preserve">ponosi odpowiedzialność za roszczenia osób trzecich związane z naruszeniem praw do Utworów. </w:t>
      </w:r>
    </w:p>
    <w:p w14:paraId="5A170F2F" w14:textId="302FCDC8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W przypadku zgłoszenia wobec Zamawiającego roszczeń przez osoby trzecie z tytułu naruszenia praw autorskich lub innych praw do Utworów, Wykonawca zobowiązuje się zwolnić Zamawiającego z odpowiedzialności, przystąpić do sprawy po stronie Zamawiającego, pokryć wszelkie uzasadnione koszty poniesione przez Zamawiającego, w tym koszty obsługi prawnej, odszkodowania, ugody, opłaty i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koszty postępowań, o ile roszczenia wynikają z okoliczności leżących po stronie Wykonawcy. </w:t>
      </w:r>
    </w:p>
    <w:p w14:paraId="41AE63C1" w14:textId="451E9321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Przeniesienie autorskich praw majątkowych, udzielenie zezwoleń i upoważnień, o których mowa w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niniejszym paragrafie, następuje w ramach wynagrodzenia określonego w umowie. Wykonawcy nie przysługuje z tego tytułu dodatkowe wynagrodzenie.</w:t>
      </w:r>
    </w:p>
    <w:p w14:paraId="5A35A93F" w14:textId="66740AB6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Wykonawca zobowiązuje się przekazać Zamawiającemu Utwory w wersji umożliwiającej korzystanie z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nich, w tym </w:t>
      </w:r>
      <w:r w:rsidR="003616F7">
        <w:rPr>
          <w:rFonts w:ascii="Times New Roman" w:hAnsi="Times New Roman" w:cs="Times New Roman"/>
          <w:sz w:val="22"/>
          <w:lang w:val="pl-PL"/>
        </w:rPr>
        <w:t>-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 jeżeli dotyczy </w:t>
      </w:r>
      <w:r w:rsidR="003616F7">
        <w:rPr>
          <w:rFonts w:ascii="Times New Roman" w:hAnsi="Times New Roman" w:cs="Times New Roman"/>
          <w:sz w:val="22"/>
          <w:lang w:val="pl-PL"/>
        </w:rPr>
        <w:t>-</w:t>
      </w:r>
      <w:r w:rsidRPr="00E60017">
        <w:rPr>
          <w:rFonts w:ascii="Times New Roman" w:hAnsi="Times New Roman" w:cs="Times New Roman"/>
          <w:sz w:val="22"/>
          <w:lang w:val="pl-PL"/>
        </w:rPr>
        <w:t xml:space="preserve"> w wersji edytowalnej oraz elektronicznej, w formatach uzgodnionych z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Zamawiającym.</w:t>
      </w:r>
    </w:p>
    <w:p w14:paraId="57AAB053" w14:textId="01BF8FF4" w:rsidR="00E60017" w:rsidRPr="00E60017" w:rsidRDefault="00E60017" w:rsidP="00E60017">
      <w:pPr>
        <w:numPr>
          <w:ilvl w:val="0"/>
          <w:numId w:val="31"/>
        </w:numPr>
        <w:spacing w:after="0"/>
        <w:rPr>
          <w:rFonts w:ascii="Times New Roman" w:hAnsi="Times New Roman" w:cs="Times New Roman"/>
          <w:sz w:val="22"/>
          <w:lang w:val="pl-PL"/>
        </w:rPr>
      </w:pPr>
      <w:r w:rsidRPr="00E60017">
        <w:rPr>
          <w:rFonts w:ascii="Times New Roman" w:hAnsi="Times New Roman" w:cs="Times New Roman"/>
          <w:sz w:val="22"/>
          <w:lang w:val="pl-PL"/>
        </w:rPr>
        <w:t>Postanowienia niniejszego paragrafu stosuje się odpowiednio do Utworów wykonanych przez osoby, którymi Wykonawca posługuje się przy realizacji umowy, w szczególności trenerów, ekspertów, mentorów, moderatorów, podwykonawców i współpracowników. Wykonawca zobowiązuje się zapewnić, aby osoby te przeniosły na Wykonawcę albo bezpośrednio na Zamawiającego prawa w</w:t>
      </w:r>
      <w:r w:rsidR="003616F7">
        <w:rPr>
          <w:rFonts w:ascii="Times New Roman" w:hAnsi="Times New Roman" w:cs="Times New Roman"/>
          <w:sz w:val="22"/>
          <w:lang w:val="pl-PL"/>
        </w:rPr>
        <w:t> </w:t>
      </w:r>
      <w:r w:rsidRPr="00E60017">
        <w:rPr>
          <w:rFonts w:ascii="Times New Roman" w:hAnsi="Times New Roman" w:cs="Times New Roman"/>
          <w:sz w:val="22"/>
          <w:lang w:val="pl-PL"/>
        </w:rPr>
        <w:t>zakresie umożliwiającym wykonanie niniejszego paragrafu.</w:t>
      </w:r>
    </w:p>
    <w:p w14:paraId="358FC2BE" w14:textId="77777777" w:rsidR="00E60017" w:rsidRPr="00F66398" w:rsidRDefault="00E60017" w:rsidP="00F66398">
      <w:pPr>
        <w:spacing w:after="0"/>
        <w:rPr>
          <w:rFonts w:ascii="Times New Roman" w:hAnsi="Times New Roman" w:cs="Times New Roman"/>
          <w:sz w:val="22"/>
        </w:rPr>
      </w:pPr>
    </w:p>
    <w:p w14:paraId="5C4F17DC" w14:textId="77777777" w:rsidR="00F66398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</w:p>
    <w:p w14:paraId="785C1C8C" w14:textId="1864A7B7" w:rsidR="00E60017" w:rsidRPr="00F66398" w:rsidRDefault="00F66398" w:rsidP="00F66398">
      <w:pPr>
        <w:spacing w:after="0"/>
        <w:rPr>
          <w:rFonts w:ascii="Times New Roman" w:hAnsi="Times New Roman" w:cs="Times New Roman"/>
          <w:sz w:val="22"/>
        </w:rPr>
      </w:pPr>
      <w:r w:rsidRPr="00F66398">
        <w:rPr>
          <w:rFonts w:ascii="Times New Roman" w:hAnsi="Times New Roman" w:cs="Times New Roman"/>
          <w:sz w:val="22"/>
        </w:rPr>
        <w:t>ZAMAWIAJĄCY</w:t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="00E60017">
        <w:rPr>
          <w:rFonts w:ascii="Times New Roman" w:hAnsi="Times New Roman" w:cs="Times New Roman"/>
          <w:sz w:val="22"/>
        </w:rPr>
        <w:tab/>
      </w:r>
      <w:r w:rsidRPr="00F66398">
        <w:rPr>
          <w:rFonts w:ascii="Times New Roman" w:hAnsi="Times New Roman" w:cs="Times New Roman"/>
          <w:sz w:val="22"/>
        </w:rPr>
        <w:t>WYKONAWCA</w:t>
      </w:r>
    </w:p>
    <w:sectPr w:rsidR="00E60017" w:rsidRPr="00F66398" w:rsidSect="00034616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8ED1" w14:textId="77777777" w:rsidR="00AF6A35" w:rsidRDefault="00AF6A35" w:rsidP="00311AB0">
      <w:pPr>
        <w:spacing w:after="0" w:line="240" w:lineRule="auto"/>
      </w:pPr>
      <w:r>
        <w:separator/>
      </w:r>
    </w:p>
  </w:endnote>
  <w:endnote w:type="continuationSeparator" w:id="0">
    <w:p w14:paraId="7F06393C" w14:textId="77777777" w:rsidR="00AF6A35" w:rsidRDefault="00AF6A35" w:rsidP="0031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6999E" w14:textId="77777777" w:rsidR="00AF6A35" w:rsidRDefault="00AF6A35" w:rsidP="00311AB0">
      <w:pPr>
        <w:spacing w:after="0" w:line="240" w:lineRule="auto"/>
      </w:pPr>
      <w:r>
        <w:separator/>
      </w:r>
    </w:p>
  </w:footnote>
  <w:footnote w:type="continuationSeparator" w:id="0">
    <w:p w14:paraId="2E84A47A" w14:textId="77777777" w:rsidR="00AF6A35" w:rsidRDefault="00AF6A35" w:rsidP="0031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B253A" w14:textId="7AC42065" w:rsidR="00311AB0" w:rsidRDefault="00311AB0" w:rsidP="00311AB0">
    <w:pPr>
      <w:pStyle w:val="Nagwek"/>
      <w:jc w:val="center"/>
    </w:pPr>
    <w:r>
      <w:rPr>
        <w:noProof/>
      </w:rPr>
      <w:drawing>
        <wp:inline distT="0" distB="0" distL="0" distR="0" wp14:anchorId="1D22538E" wp14:editId="48EC2D60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A1EC96" w14:textId="77777777" w:rsidR="00311AB0" w:rsidRDefault="00311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02AD8"/>
    <w:multiLevelType w:val="hybridMultilevel"/>
    <w:tmpl w:val="DB668A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4854C8"/>
    <w:multiLevelType w:val="hybridMultilevel"/>
    <w:tmpl w:val="26D05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64920"/>
    <w:multiLevelType w:val="hybridMultilevel"/>
    <w:tmpl w:val="1B74A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75C07"/>
    <w:multiLevelType w:val="hybridMultilevel"/>
    <w:tmpl w:val="7A7C8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="Times New Roman" w:eastAsia="Arial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15FF8"/>
    <w:multiLevelType w:val="hybridMultilevel"/>
    <w:tmpl w:val="D700C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009F"/>
    <w:multiLevelType w:val="hybridMultilevel"/>
    <w:tmpl w:val="FA5AF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14CDF"/>
    <w:multiLevelType w:val="hybridMultilevel"/>
    <w:tmpl w:val="2D06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958BB"/>
    <w:multiLevelType w:val="hybridMultilevel"/>
    <w:tmpl w:val="7D5A6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B25CC"/>
    <w:multiLevelType w:val="hybridMultilevel"/>
    <w:tmpl w:val="24DEB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5A8F212">
      <w:start w:val="5"/>
      <w:numFmt w:val="bullet"/>
      <w:lvlText w:val="•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C33A7"/>
    <w:multiLevelType w:val="hybridMultilevel"/>
    <w:tmpl w:val="91003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C614D"/>
    <w:multiLevelType w:val="hybridMultilevel"/>
    <w:tmpl w:val="0C2E9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53D9B"/>
    <w:multiLevelType w:val="hybridMultilevel"/>
    <w:tmpl w:val="6B0AF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26131"/>
    <w:multiLevelType w:val="hybridMultilevel"/>
    <w:tmpl w:val="B4F6C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6E5AE2">
      <w:start w:val="1"/>
      <w:numFmt w:val="decimal"/>
      <w:lvlText w:val="%2."/>
      <w:lvlJc w:val="left"/>
      <w:pPr>
        <w:ind w:left="1440" w:hanging="360"/>
      </w:pPr>
      <w:rPr>
        <w:rFonts w:ascii="Times New Roman" w:eastAsia="Arial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81D83"/>
    <w:multiLevelType w:val="hybridMultilevel"/>
    <w:tmpl w:val="88546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5AFE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229CF"/>
    <w:multiLevelType w:val="multilevel"/>
    <w:tmpl w:val="3C223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F73D8A"/>
    <w:multiLevelType w:val="hybridMultilevel"/>
    <w:tmpl w:val="31CCC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2307BF"/>
    <w:multiLevelType w:val="hybridMultilevel"/>
    <w:tmpl w:val="C714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171A4"/>
    <w:multiLevelType w:val="hybridMultilevel"/>
    <w:tmpl w:val="07B02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C0DEA"/>
    <w:multiLevelType w:val="hybridMultilevel"/>
    <w:tmpl w:val="F058F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A5C25"/>
    <w:multiLevelType w:val="hybridMultilevel"/>
    <w:tmpl w:val="5DC4B0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625BC"/>
    <w:multiLevelType w:val="hybridMultilevel"/>
    <w:tmpl w:val="95D0C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267C8"/>
    <w:multiLevelType w:val="hybridMultilevel"/>
    <w:tmpl w:val="7624B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567FF"/>
    <w:multiLevelType w:val="hybridMultilevel"/>
    <w:tmpl w:val="C0F65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09305">
    <w:abstractNumId w:val="8"/>
  </w:num>
  <w:num w:numId="2" w16cid:durableId="1388603027">
    <w:abstractNumId w:val="6"/>
  </w:num>
  <w:num w:numId="3" w16cid:durableId="198783279">
    <w:abstractNumId w:val="5"/>
  </w:num>
  <w:num w:numId="4" w16cid:durableId="685836202">
    <w:abstractNumId w:val="4"/>
  </w:num>
  <w:num w:numId="5" w16cid:durableId="766928145">
    <w:abstractNumId w:val="7"/>
  </w:num>
  <w:num w:numId="6" w16cid:durableId="772483257">
    <w:abstractNumId w:val="3"/>
  </w:num>
  <w:num w:numId="7" w16cid:durableId="1714570912">
    <w:abstractNumId w:val="2"/>
  </w:num>
  <w:num w:numId="8" w16cid:durableId="2028562083">
    <w:abstractNumId w:val="1"/>
  </w:num>
  <w:num w:numId="9" w16cid:durableId="242109661">
    <w:abstractNumId w:val="0"/>
  </w:num>
  <w:num w:numId="10" w16cid:durableId="1807427523">
    <w:abstractNumId w:val="10"/>
  </w:num>
  <w:num w:numId="11" w16cid:durableId="1243297010">
    <w:abstractNumId w:val="27"/>
  </w:num>
  <w:num w:numId="12" w16cid:durableId="414283642">
    <w:abstractNumId w:val="26"/>
  </w:num>
  <w:num w:numId="13" w16cid:durableId="1078287283">
    <w:abstractNumId w:val="17"/>
  </w:num>
  <w:num w:numId="14" w16cid:durableId="1226993035">
    <w:abstractNumId w:val="28"/>
  </w:num>
  <w:num w:numId="15" w16cid:durableId="1839081097">
    <w:abstractNumId w:val="31"/>
  </w:num>
  <w:num w:numId="16" w16cid:durableId="1539900818">
    <w:abstractNumId w:val="30"/>
  </w:num>
  <w:num w:numId="17" w16cid:durableId="450058087">
    <w:abstractNumId w:val="24"/>
  </w:num>
  <w:num w:numId="18" w16cid:durableId="1035543702">
    <w:abstractNumId w:val="21"/>
  </w:num>
  <w:num w:numId="19" w16cid:durableId="920211535">
    <w:abstractNumId w:val="12"/>
  </w:num>
  <w:num w:numId="20" w16cid:durableId="331641660">
    <w:abstractNumId w:val="11"/>
  </w:num>
  <w:num w:numId="21" w16cid:durableId="1683975860">
    <w:abstractNumId w:val="22"/>
  </w:num>
  <w:num w:numId="22" w16cid:durableId="668562120">
    <w:abstractNumId w:val="18"/>
  </w:num>
  <w:num w:numId="23" w16cid:durableId="2124112860">
    <w:abstractNumId w:val="20"/>
  </w:num>
  <w:num w:numId="24" w16cid:durableId="135805272">
    <w:abstractNumId w:val="19"/>
  </w:num>
  <w:num w:numId="25" w16cid:durableId="1876384978">
    <w:abstractNumId w:val="16"/>
  </w:num>
  <w:num w:numId="26" w16cid:durableId="1747918683">
    <w:abstractNumId w:val="14"/>
  </w:num>
  <w:num w:numId="27" w16cid:durableId="1939022117">
    <w:abstractNumId w:val="29"/>
  </w:num>
  <w:num w:numId="28" w16cid:durableId="109279046">
    <w:abstractNumId w:val="9"/>
  </w:num>
  <w:num w:numId="29" w16cid:durableId="1947958130">
    <w:abstractNumId w:val="15"/>
  </w:num>
  <w:num w:numId="30" w16cid:durableId="1837110424">
    <w:abstractNumId w:val="25"/>
  </w:num>
  <w:num w:numId="31" w16cid:durableId="225266963">
    <w:abstractNumId w:val="23"/>
  </w:num>
  <w:num w:numId="32" w16cid:durableId="4392539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7DC"/>
    <w:rsid w:val="00034616"/>
    <w:rsid w:val="0006063C"/>
    <w:rsid w:val="000C29F2"/>
    <w:rsid w:val="0015074B"/>
    <w:rsid w:val="00164AEF"/>
    <w:rsid w:val="0026125D"/>
    <w:rsid w:val="00283474"/>
    <w:rsid w:val="0029639D"/>
    <w:rsid w:val="00311AB0"/>
    <w:rsid w:val="00326F90"/>
    <w:rsid w:val="003616F7"/>
    <w:rsid w:val="00731BCC"/>
    <w:rsid w:val="007352A3"/>
    <w:rsid w:val="00791161"/>
    <w:rsid w:val="008148D6"/>
    <w:rsid w:val="009829F4"/>
    <w:rsid w:val="00A46BB3"/>
    <w:rsid w:val="00A66B08"/>
    <w:rsid w:val="00AA1D8D"/>
    <w:rsid w:val="00AE022E"/>
    <w:rsid w:val="00AF6A35"/>
    <w:rsid w:val="00B015A8"/>
    <w:rsid w:val="00B47730"/>
    <w:rsid w:val="00B84044"/>
    <w:rsid w:val="00CB0664"/>
    <w:rsid w:val="00DF01B8"/>
    <w:rsid w:val="00E60017"/>
    <w:rsid w:val="00E75596"/>
    <w:rsid w:val="00F66398"/>
    <w:rsid w:val="00FC693F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7F00B"/>
  <w14:defaultImageDpi w14:val="300"/>
  <w15:docId w15:val="{9C173662-879C-454B-BFE1-6A9CAD9D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9829F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2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4921</Words>
  <Characters>29529</Characters>
  <Application>Microsoft Office Word</Application>
  <DocSecurity>0</DocSecurity>
  <Lines>246</Lines>
  <Paragraphs>68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Dagmara Duchnowska</cp:lastModifiedBy>
  <cp:revision>13</cp:revision>
  <dcterms:created xsi:type="dcterms:W3CDTF">2013-12-23T23:15:00Z</dcterms:created>
  <dcterms:modified xsi:type="dcterms:W3CDTF">2026-05-13T08:25:00Z</dcterms:modified>
  <cp:category/>
</cp:coreProperties>
</file>